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ED287A" w14:textId="77777777" w:rsidR="00D94BAA" w:rsidRPr="00A15AFC" w:rsidRDefault="000C22E9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  <w:b/>
        </w:rPr>
        <w:t>CONCEPT HANDBACK INSPECTION CHECKLIST</w:t>
      </w:r>
    </w:p>
    <w:p w14:paraId="223696FB" w14:textId="75BADF31" w:rsidR="00D94BAA" w:rsidRPr="00A15AFC" w:rsidRDefault="000C22E9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>______________________________________________________________________</w:t>
      </w:r>
    </w:p>
    <w:p w14:paraId="234AD9AD" w14:textId="77777777" w:rsidR="00D94BAA" w:rsidRPr="00A15AFC" w:rsidRDefault="000C22E9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  <w:b/>
        </w:rPr>
        <w:t>PROPERTY DETAILS</w:t>
      </w:r>
    </w:p>
    <w:p w14:paraId="098D880F" w14:textId="47EDBD1C" w:rsidR="00D94BAA" w:rsidRPr="00A15AFC" w:rsidRDefault="00167044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Property Address: </w:t>
      </w:r>
      <w:r w:rsidR="00E34AD7">
        <w:rPr>
          <w:rFonts w:asciiTheme="minorBidi" w:hAnsiTheme="minorBidi"/>
          <w:b/>
        </w:rPr>
        <w:t>12</w:t>
      </w:r>
      <w:r w:rsidR="001008AA" w:rsidRPr="00A15AFC">
        <w:rPr>
          <w:rFonts w:asciiTheme="minorBidi" w:hAnsiTheme="minorBidi"/>
          <w:b/>
        </w:rPr>
        <w:t xml:space="preserve"> </w:t>
      </w:r>
      <w:r w:rsidR="00E34AD7">
        <w:rPr>
          <w:rFonts w:asciiTheme="minorBidi" w:hAnsiTheme="minorBidi"/>
          <w:b/>
        </w:rPr>
        <w:t>VINE STREET,</w:t>
      </w:r>
      <w:r w:rsidR="006F441B" w:rsidRPr="00A15AFC">
        <w:rPr>
          <w:rFonts w:asciiTheme="minorBidi" w:hAnsiTheme="minorBidi"/>
          <w:b/>
        </w:rPr>
        <w:t xml:space="preserve"> </w:t>
      </w:r>
      <w:r w:rsidR="000C22E9" w:rsidRPr="00A15AFC">
        <w:rPr>
          <w:rFonts w:asciiTheme="minorBidi" w:hAnsiTheme="minorBidi"/>
          <w:b/>
        </w:rPr>
        <w:t>BD7 3</w:t>
      </w:r>
      <w:r w:rsidR="00E34AD7">
        <w:rPr>
          <w:rFonts w:asciiTheme="minorBidi" w:hAnsiTheme="minorBidi"/>
          <w:b/>
        </w:rPr>
        <w:t>HL</w:t>
      </w:r>
    </w:p>
    <w:p w14:paraId="15A9627F" w14:textId="371927DF" w:rsidR="00D94BAA" w:rsidRPr="00A15AFC" w:rsidRDefault="00167044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Inspection Date: </w:t>
      </w:r>
      <w:r w:rsidR="00E34AD7">
        <w:rPr>
          <w:rFonts w:asciiTheme="minorBidi" w:hAnsiTheme="minorBidi"/>
          <w:b/>
        </w:rPr>
        <w:t>18</w:t>
      </w:r>
      <w:r w:rsidR="006F441B" w:rsidRPr="00A15AFC">
        <w:rPr>
          <w:rFonts w:asciiTheme="minorBidi" w:hAnsiTheme="minorBidi"/>
          <w:b/>
        </w:rPr>
        <w:t xml:space="preserve"> | </w:t>
      </w:r>
      <w:r w:rsidR="00A15AFC" w:rsidRPr="00A15AFC">
        <w:rPr>
          <w:rFonts w:asciiTheme="minorBidi" w:hAnsiTheme="minorBidi"/>
          <w:b/>
        </w:rPr>
        <w:t>05</w:t>
      </w:r>
      <w:r w:rsidR="006F441B" w:rsidRPr="00A15AFC">
        <w:rPr>
          <w:rFonts w:asciiTheme="minorBidi" w:hAnsiTheme="minorBidi"/>
          <w:b/>
        </w:rPr>
        <w:t xml:space="preserve"> |</w:t>
      </w:r>
      <w:r w:rsidR="000C22E9" w:rsidRPr="00A15AFC">
        <w:rPr>
          <w:rFonts w:asciiTheme="minorBidi" w:hAnsiTheme="minorBidi"/>
          <w:b/>
        </w:rPr>
        <w:t xml:space="preserve"> </w:t>
      </w:r>
      <w:r w:rsidR="006F441B" w:rsidRPr="00A15AFC">
        <w:rPr>
          <w:rFonts w:asciiTheme="minorBidi" w:hAnsiTheme="minorBidi"/>
          <w:b/>
        </w:rPr>
        <w:t>26</w:t>
      </w:r>
    </w:p>
    <w:p w14:paraId="1E345AB6" w14:textId="7F4E3CD3" w:rsidR="00D94BAA" w:rsidRPr="00A15AFC" w:rsidRDefault="00167044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Inspector Name: </w:t>
      </w:r>
      <w:proofErr w:type="spellStart"/>
      <w:r w:rsidR="006F441B" w:rsidRPr="00A15AFC">
        <w:rPr>
          <w:rFonts w:asciiTheme="minorBidi" w:hAnsiTheme="minorBidi"/>
          <w:b/>
        </w:rPr>
        <w:t>Jol</w:t>
      </w:r>
      <w:proofErr w:type="spellEnd"/>
      <w:r w:rsidR="006F441B" w:rsidRPr="00A15AFC">
        <w:rPr>
          <w:rFonts w:asciiTheme="minorBidi" w:hAnsiTheme="minorBidi"/>
          <w:b/>
        </w:rPr>
        <w:t xml:space="preserve"> Singh</w:t>
      </w:r>
    </w:p>
    <w:p w14:paraId="5988B0E9" w14:textId="6C9CBE3D" w:rsidR="00D94BAA" w:rsidRPr="00A15AFC" w:rsidRDefault="00167044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Keys Received (Y/N): </w:t>
      </w:r>
      <w:r w:rsidR="000C22E9" w:rsidRPr="00A15AFC">
        <w:rPr>
          <w:rFonts w:asciiTheme="minorBidi" w:hAnsiTheme="minorBidi"/>
          <w:b/>
        </w:rPr>
        <w:t xml:space="preserve">Y </w:t>
      </w:r>
    </w:p>
    <w:p w14:paraId="6BF7CEB5" w14:textId="33043936" w:rsidR="00D94BAA" w:rsidRPr="00A15AFC" w:rsidRDefault="00167044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Date Keys Received: </w:t>
      </w:r>
    </w:p>
    <w:p w14:paraId="1CC1DD75" w14:textId="44BCD076" w:rsidR="00D94BAA" w:rsidRPr="00A15AFC" w:rsidRDefault="00167044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Occupied at Inspection? (Y/N): </w:t>
      </w:r>
      <w:r w:rsidR="000C22E9" w:rsidRPr="00A15AFC">
        <w:rPr>
          <w:rFonts w:asciiTheme="minorBidi" w:hAnsiTheme="minorBidi"/>
          <w:b/>
        </w:rPr>
        <w:t>N</w:t>
      </w:r>
    </w:p>
    <w:p w14:paraId="1828B361" w14:textId="25338D84" w:rsidR="00707DBA" w:rsidRPr="00A15AFC" w:rsidRDefault="00167044" w:rsidP="00A15AFC">
      <w:pPr>
        <w:spacing w:after="120" w:line="240" w:lineRule="auto"/>
        <w:rPr>
          <w:rFonts w:asciiTheme="minorBidi" w:hAnsiTheme="minorBidi"/>
          <w:b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Utilities Active? (Y/N): </w:t>
      </w:r>
      <w:r w:rsidR="00E34AD7" w:rsidRPr="00A15AFC">
        <w:rPr>
          <w:rFonts w:asciiTheme="minorBidi" w:hAnsiTheme="minorBidi"/>
          <w:b/>
        </w:rPr>
        <w:t xml:space="preserve">Y </w:t>
      </w:r>
      <w:r w:rsidR="00707DBA" w:rsidRPr="00A15AFC">
        <w:rPr>
          <w:rFonts w:asciiTheme="minorBidi" w:hAnsiTheme="minorBidi"/>
        </w:rPr>
        <w:t>______________________________________________________________________</w:t>
      </w:r>
    </w:p>
    <w:p w14:paraId="6C92FF14" w14:textId="77777777" w:rsidR="00D94BAA" w:rsidRPr="00A15AFC" w:rsidRDefault="000C22E9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  <w:b/>
        </w:rPr>
        <w:t>1. VACANT POSSESSION</w:t>
      </w:r>
    </w:p>
    <w:p w14:paraId="5E50950E" w14:textId="75E747DD" w:rsidR="00D94BAA" w:rsidRPr="00A15AFC" w:rsidRDefault="00167044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Property fully vacant? (Y/N): </w:t>
      </w:r>
      <w:r w:rsidR="000C22E9" w:rsidRPr="00A15AFC">
        <w:rPr>
          <w:rFonts w:asciiTheme="minorBidi" w:hAnsiTheme="minorBidi"/>
          <w:b/>
        </w:rPr>
        <w:t>Y</w:t>
      </w:r>
    </w:p>
    <w:p w14:paraId="54731E6A" w14:textId="155195AA" w:rsidR="00D94BAA" w:rsidRPr="00A15AFC" w:rsidRDefault="00167044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>• Any occupants remaining?</w:t>
      </w:r>
      <w:r w:rsidR="00707DBA" w:rsidRPr="00A15AFC">
        <w:rPr>
          <w:rFonts w:asciiTheme="minorBidi" w:hAnsiTheme="minorBidi"/>
        </w:rPr>
        <w:t xml:space="preserve"> </w:t>
      </w:r>
      <w:r w:rsidR="000C22E9" w:rsidRPr="00A15AFC">
        <w:rPr>
          <w:rFonts w:asciiTheme="minorBidi" w:hAnsiTheme="minorBidi"/>
          <w:b/>
        </w:rPr>
        <w:t>N</w:t>
      </w:r>
    </w:p>
    <w:p w14:paraId="5F62AAAA" w14:textId="3D161A08" w:rsidR="00D94BAA" w:rsidRPr="00A15AFC" w:rsidRDefault="00167044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>• Any belongings left behind?</w:t>
      </w:r>
      <w:r w:rsidR="00707DBA" w:rsidRPr="00A15AFC">
        <w:rPr>
          <w:rFonts w:asciiTheme="minorBidi" w:hAnsiTheme="minorBidi"/>
        </w:rPr>
        <w:t xml:space="preserve"> </w:t>
      </w:r>
      <w:r w:rsidR="00141157" w:rsidRPr="00A15AFC">
        <w:rPr>
          <w:rFonts w:asciiTheme="minorBidi" w:hAnsiTheme="minorBidi"/>
          <w:b/>
          <w:bCs/>
        </w:rPr>
        <w:t>N</w:t>
      </w:r>
    </w:p>
    <w:p w14:paraId="673A13A6" w14:textId="015595AC" w:rsidR="00D94BAA" w:rsidRPr="00A15AFC" w:rsidRDefault="00167044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Signs of continued use? </w:t>
      </w:r>
      <w:r w:rsidR="000C22E9" w:rsidRPr="00A15AFC">
        <w:rPr>
          <w:rFonts w:asciiTheme="minorBidi" w:hAnsiTheme="minorBidi"/>
          <w:b/>
        </w:rPr>
        <w:t>N</w:t>
      </w:r>
    </w:p>
    <w:p w14:paraId="3A10A39E" w14:textId="54F98A03" w:rsidR="00D94BAA" w:rsidRPr="00A15AFC" w:rsidRDefault="000C22E9" w:rsidP="00707DBA">
      <w:pPr>
        <w:spacing w:line="240" w:lineRule="auto"/>
        <w:rPr>
          <w:rFonts w:asciiTheme="minorBidi" w:hAnsiTheme="minorBidi"/>
          <w:b/>
          <w:bCs/>
        </w:rPr>
      </w:pPr>
      <w:r w:rsidRPr="00A15AFC">
        <w:rPr>
          <w:rFonts w:asciiTheme="minorBidi" w:hAnsiTheme="minorBidi"/>
          <w:b/>
          <w:bCs/>
        </w:rPr>
        <w:t xml:space="preserve">Notes: </w:t>
      </w:r>
    </w:p>
    <w:p w14:paraId="2B61B5D9" w14:textId="77777777" w:rsidR="00D94BAA" w:rsidRPr="00A15AFC" w:rsidRDefault="000C22E9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  <w:b/>
        </w:rPr>
        <w:t>2. GENERAL CONDITION</w:t>
      </w:r>
    </w:p>
    <w:p w14:paraId="51672EC5" w14:textId="12488ED6" w:rsidR="00707DBA" w:rsidRPr="00A15AFC" w:rsidRDefault="00167044" w:rsidP="00707DBA">
      <w:pPr>
        <w:spacing w:after="60"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>• Overall condition:</w:t>
      </w:r>
    </w:p>
    <w:p w14:paraId="1B4ED1C5" w14:textId="7E3D72B9" w:rsidR="00707DBA" w:rsidRPr="00A15AFC" w:rsidRDefault="00167044" w:rsidP="00707DBA">
      <w:pPr>
        <w:spacing w:after="120" w:line="240" w:lineRule="auto"/>
        <w:rPr>
          <w:rFonts w:asciiTheme="minorBidi" w:hAnsiTheme="minorBidi"/>
          <w:b/>
        </w:rPr>
      </w:pPr>
      <w:r w:rsidRPr="00A15AFC">
        <w:rPr>
          <w:rFonts w:asciiTheme="minorBidi" w:hAnsiTheme="minorBidi"/>
        </w:rPr>
        <w:t xml:space="preserve">    </w:t>
      </w:r>
      <w:r w:rsidR="000C22E9" w:rsidRPr="00A15AFC">
        <w:rPr>
          <w:rFonts w:asciiTheme="minorBidi" w:hAnsiTheme="minorBidi"/>
        </w:rPr>
        <w:t xml:space="preserve"> </w:t>
      </w:r>
      <w:proofErr w:type="gramStart"/>
      <w:r w:rsidR="00E34AD7" w:rsidRPr="00A15AFC">
        <w:rPr>
          <w:rFonts w:ascii="Segoe UI Symbol" w:hAnsi="Segoe UI Symbol" w:cs="Segoe UI Symbol"/>
          <w:b/>
        </w:rPr>
        <w:t>☐</w:t>
      </w:r>
      <w:r w:rsidR="00E34AD7" w:rsidRPr="00A15AFC">
        <w:rPr>
          <w:rFonts w:asciiTheme="minorBidi" w:hAnsiTheme="minorBidi"/>
          <w:b/>
        </w:rPr>
        <w:t xml:space="preserve">  </w:t>
      </w:r>
      <w:r w:rsidR="000C22E9" w:rsidRPr="00A15AFC">
        <w:rPr>
          <w:rFonts w:asciiTheme="minorBidi" w:hAnsiTheme="minorBidi"/>
          <w:b/>
        </w:rPr>
        <w:t>Good</w:t>
      </w:r>
      <w:proofErr w:type="gramEnd"/>
      <w:r w:rsidR="000C22E9" w:rsidRPr="00A15AFC">
        <w:rPr>
          <w:rFonts w:asciiTheme="minorBidi" w:hAnsiTheme="minorBidi"/>
          <w:b/>
        </w:rPr>
        <w:t xml:space="preserve">   </w:t>
      </w:r>
      <w:r w:rsidR="00E34AD7" w:rsidRPr="00A15AFC">
        <w:rPr>
          <w:rFonts w:ascii="Segoe UI Symbol" w:hAnsi="Segoe UI Symbol" w:cs="Segoe UI Symbol"/>
          <w:b/>
        </w:rPr>
        <w:t>☑</w:t>
      </w:r>
      <w:r w:rsidR="00E34AD7" w:rsidRPr="00A15AFC">
        <w:rPr>
          <w:rFonts w:asciiTheme="minorBidi" w:hAnsiTheme="minorBidi"/>
          <w:b/>
        </w:rPr>
        <w:t xml:space="preserve">  </w:t>
      </w:r>
      <w:r w:rsidR="000C22E9" w:rsidRPr="00A15AFC">
        <w:rPr>
          <w:rFonts w:asciiTheme="minorBidi" w:hAnsiTheme="minorBidi"/>
          <w:b/>
        </w:rPr>
        <w:t xml:space="preserve">Fair   </w:t>
      </w:r>
      <w:r w:rsidR="00141157" w:rsidRPr="00A15AFC">
        <w:rPr>
          <w:rFonts w:ascii="Segoe UI Symbol" w:hAnsi="Segoe UI Symbol" w:cs="Segoe UI Symbol"/>
          <w:b/>
        </w:rPr>
        <w:t>☐</w:t>
      </w:r>
      <w:r w:rsidR="00141157" w:rsidRPr="00A15AFC">
        <w:rPr>
          <w:rFonts w:asciiTheme="minorBidi" w:hAnsiTheme="minorBidi"/>
          <w:b/>
        </w:rPr>
        <w:t xml:space="preserve">  </w:t>
      </w:r>
      <w:r w:rsidR="000C22E9" w:rsidRPr="00A15AFC">
        <w:rPr>
          <w:rFonts w:asciiTheme="minorBidi" w:hAnsiTheme="minorBidi"/>
          <w:b/>
        </w:rPr>
        <w:t xml:space="preserve">Poor   </w:t>
      </w:r>
      <w:r w:rsidR="000C22E9" w:rsidRPr="00A15AFC">
        <w:rPr>
          <w:rFonts w:ascii="Segoe UI Symbol" w:hAnsi="Segoe UI Symbol" w:cs="Segoe UI Symbol"/>
          <w:b/>
        </w:rPr>
        <w:t>☐</w:t>
      </w:r>
      <w:r w:rsidR="000C22E9" w:rsidRPr="00A15AFC">
        <w:rPr>
          <w:rFonts w:asciiTheme="minorBidi" w:hAnsiTheme="minorBidi"/>
          <w:b/>
        </w:rPr>
        <w:t xml:space="preserve"> Severe</w:t>
      </w:r>
    </w:p>
    <w:p w14:paraId="2DB37B86" w14:textId="33D34A46" w:rsidR="00707DBA" w:rsidRPr="00A15AFC" w:rsidRDefault="00167044" w:rsidP="00707DBA">
      <w:pPr>
        <w:spacing w:after="120"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>• Cleanliness:</w:t>
      </w:r>
    </w:p>
    <w:p w14:paraId="78CCD823" w14:textId="65495D9D" w:rsidR="003F111A" w:rsidRPr="00A15AFC" w:rsidRDefault="00167044" w:rsidP="00452147">
      <w:pPr>
        <w:spacing w:after="60" w:line="240" w:lineRule="auto"/>
        <w:rPr>
          <w:rFonts w:asciiTheme="minorBidi" w:hAnsiTheme="minorBidi"/>
          <w:b/>
        </w:rPr>
      </w:pPr>
      <w:r w:rsidRPr="00A15AFC">
        <w:rPr>
          <w:rFonts w:asciiTheme="minorBidi" w:hAnsiTheme="minorBidi"/>
        </w:rPr>
        <w:t xml:space="preserve">  </w:t>
      </w:r>
      <w:r w:rsidR="000C22E9" w:rsidRPr="00A15AFC">
        <w:rPr>
          <w:rFonts w:asciiTheme="minorBidi" w:hAnsiTheme="minorBidi"/>
        </w:rPr>
        <w:t xml:space="preserve"> </w:t>
      </w:r>
      <w:r w:rsidRPr="00A15AFC">
        <w:rPr>
          <w:rFonts w:asciiTheme="minorBidi" w:hAnsiTheme="minorBidi"/>
        </w:rPr>
        <w:t xml:space="preserve">  </w:t>
      </w:r>
      <w:proofErr w:type="gramStart"/>
      <w:r w:rsidR="00E34AD7" w:rsidRPr="00A15AFC">
        <w:rPr>
          <w:rFonts w:ascii="Segoe UI Symbol" w:hAnsi="Segoe UI Symbol" w:cs="Segoe UI Symbol"/>
          <w:b/>
        </w:rPr>
        <w:t>☐</w:t>
      </w:r>
      <w:r w:rsidR="00E34AD7" w:rsidRPr="00A15AFC">
        <w:rPr>
          <w:rFonts w:asciiTheme="minorBidi" w:hAnsiTheme="minorBidi"/>
          <w:b/>
        </w:rPr>
        <w:t xml:space="preserve">  </w:t>
      </w:r>
      <w:r w:rsidR="000C22E9" w:rsidRPr="00A15AFC">
        <w:rPr>
          <w:rFonts w:asciiTheme="minorBidi" w:hAnsiTheme="minorBidi"/>
          <w:b/>
        </w:rPr>
        <w:t>Clean</w:t>
      </w:r>
      <w:proofErr w:type="gramEnd"/>
      <w:r w:rsidR="000C22E9" w:rsidRPr="00A15AFC">
        <w:rPr>
          <w:rFonts w:asciiTheme="minorBidi" w:hAnsiTheme="minorBidi"/>
          <w:b/>
        </w:rPr>
        <w:t xml:space="preserve">   </w:t>
      </w:r>
      <w:r w:rsidR="00E34AD7" w:rsidRPr="00A15AFC">
        <w:rPr>
          <w:rFonts w:ascii="Segoe UI Symbol" w:hAnsi="Segoe UI Symbol" w:cs="Segoe UI Symbol"/>
          <w:b/>
        </w:rPr>
        <w:t>☑</w:t>
      </w:r>
      <w:r w:rsidR="00E34AD7" w:rsidRPr="00A15AFC">
        <w:rPr>
          <w:rFonts w:asciiTheme="minorBidi" w:hAnsiTheme="minorBidi"/>
          <w:b/>
        </w:rPr>
        <w:t xml:space="preserve">  </w:t>
      </w:r>
      <w:r w:rsidR="000C22E9" w:rsidRPr="00A15AFC">
        <w:rPr>
          <w:rFonts w:asciiTheme="minorBidi" w:hAnsiTheme="minorBidi"/>
          <w:b/>
        </w:rPr>
        <w:t xml:space="preserve">Needs cleaning   </w:t>
      </w:r>
      <w:r w:rsidR="00141157" w:rsidRPr="00A15AFC">
        <w:rPr>
          <w:rFonts w:ascii="Segoe UI Symbol" w:hAnsi="Segoe UI Symbol" w:cs="Segoe UI Symbol"/>
          <w:b/>
        </w:rPr>
        <w:t>☐</w:t>
      </w:r>
      <w:r w:rsidR="00141157" w:rsidRPr="00A15AFC">
        <w:rPr>
          <w:rFonts w:asciiTheme="minorBidi" w:hAnsiTheme="minorBidi"/>
          <w:b/>
        </w:rPr>
        <w:t xml:space="preserve">  </w:t>
      </w:r>
      <w:r w:rsidR="000C22E9" w:rsidRPr="00A15AFC">
        <w:rPr>
          <w:rFonts w:asciiTheme="minorBidi" w:hAnsiTheme="minorBidi"/>
          <w:b/>
        </w:rPr>
        <w:t>Heavy neglect</w:t>
      </w:r>
    </w:p>
    <w:p w14:paraId="42998415" w14:textId="53AC64DD" w:rsidR="00D94BAA" w:rsidRPr="00A15AFC" w:rsidRDefault="00167044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</w:t>
      </w:r>
      <w:proofErr w:type="spellStart"/>
      <w:r w:rsidR="000C22E9" w:rsidRPr="00A15AFC">
        <w:rPr>
          <w:rFonts w:asciiTheme="minorBidi" w:hAnsiTheme="minorBidi"/>
        </w:rPr>
        <w:t>Odours</w:t>
      </w:r>
      <w:proofErr w:type="spellEnd"/>
      <w:r w:rsidR="000C22E9" w:rsidRPr="00A15AFC">
        <w:rPr>
          <w:rFonts w:asciiTheme="minorBidi" w:hAnsiTheme="minorBidi"/>
        </w:rPr>
        <w:t xml:space="preserve"> / damp smell</w:t>
      </w:r>
      <w:r w:rsidR="00707DBA" w:rsidRPr="00A15AFC">
        <w:rPr>
          <w:rFonts w:asciiTheme="minorBidi" w:hAnsiTheme="minorBidi"/>
        </w:rPr>
        <w:t>?</w:t>
      </w:r>
      <w:r w:rsidR="000C22E9" w:rsidRPr="00A15AFC">
        <w:rPr>
          <w:rFonts w:asciiTheme="minorBidi" w:hAnsiTheme="minorBidi"/>
        </w:rPr>
        <w:t xml:space="preserve"> </w:t>
      </w:r>
      <w:r w:rsidR="00141157" w:rsidRPr="00A15AFC">
        <w:rPr>
          <w:rFonts w:asciiTheme="minorBidi" w:hAnsiTheme="minorBidi"/>
        </w:rPr>
        <w:t xml:space="preserve"> </w:t>
      </w:r>
      <w:r w:rsidR="00141157" w:rsidRPr="00A15AFC">
        <w:rPr>
          <w:rFonts w:asciiTheme="minorBidi" w:hAnsiTheme="minorBidi"/>
          <w:b/>
          <w:bCs/>
        </w:rPr>
        <w:t>None</w:t>
      </w:r>
    </w:p>
    <w:p w14:paraId="166CF02D" w14:textId="5757A12A" w:rsidR="00D94BAA" w:rsidRPr="00A15AFC" w:rsidRDefault="000C22E9" w:rsidP="00707DBA">
      <w:pPr>
        <w:spacing w:line="240" w:lineRule="auto"/>
        <w:rPr>
          <w:rFonts w:asciiTheme="minorBidi" w:hAnsiTheme="minorBidi"/>
          <w:b/>
          <w:bCs/>
        </w:rPr>
      </w:pPr>
      <w:r w:rsidRPr="00A15AFC">
        <w:rPr>
          <w:rFonts w:asciiTheme="minorBidi" w:hAnsiTheme="minorBidi"/>
          <w:b/>
          <w:bCs/>
        </w:rPr>
        <w:t xml:space="preserve">Notes: </w:t>
      </w:r>
    </w:p>
    <w:p w14:paraId="6C4699F4" w14:textId="77777777" w:rsidR="00D94BAA" w:rsidRPr="00A15AFC" w:rsidRDefault="000C22E9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  <w:b/>
        </w:rPr>
        <w:t>3. WALLS &amp; DECORATION</w:t>
      </w:r>
    </w:p>
    <w:p w14:paraId="6B8D1AE7" w14:textId="559EB70E" w:rsidR="00D94BAA" w:rsidRPr="00A15AFC" w:rsidRDefault="00167044" w:rsidP="00141157">
      <w:pPr>
        <w:spacing w:after="140"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Paint condition: </w:t>
      </w:r>
      <w:r w:rsidR="00141157" w:rsidRPr="00A15AFC">
        <w:rPr>
          <w:rFonts w:asciiTheme="minorBidi" w:hAnsiTheme="minorBidi"/>
          <w:b/>
          <w:bCs/>
        </w:rPr>
        <w:t>Fair</w:t>
      </w:r>
    </w:p>
    <w:p w14:paraId="1F4DF419" w14:textId="75FB9025" w:rsidR="00D94BAA" w:rsidRPr="00A15AFC" w:rsidRDefault="00167044" w:rsidP="00707DBA">
      <w:pPr>
        <w:spacing w:after="140"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Scuffs / damage: </w:t>
      </w:r>
      <w:r w:rsidR="00E34AD7">
        <w:rPr>
          <w:rFonts w:asciiTheme="minorBidi" w:hAnsiTheme="minorBidi"/>
          <w:b/>
          <w:bCs/>
        </w:rPr>
        <w:t>L</w:t>
      </w:r>
      <w:r w:rsidR="009F2B2E">
        <w:rPr>
          <w:rFonts w:asciiTheme="minorBidi" w:hAnsiTheme="minorBidi"/>
          <w:b/>
          <w:bCs/>
        </w:rPr>
        <w:t>iving room paper reeling</w:t>
      </w:r>
    </w:p>
    <w:p w14:paraId="1DEB992D" w14:textId="77777777" w:rsidR="00141157" w:rsidRPr="00A15AFC" w:rsidRDefault="00167044" w:rsidP="00141157">
      <w:pPr>
        <w:spacing w:after="140" w:line="240" w:lineRule="auto"/>
        <w:rPr>
          <w:rFonts w:asciiTheme="minorBidi" w:hAnsiTheme="minorBidi"/>
          <w:b/>
          <w:bCs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Holes / fixings: </w:t>
      </w:r>
      <w:r w:rsidR="00141157" w:rsidRPr="00A15AFC">
        <w:rPr>
          <w:rFonts w:asciiTheme="minorBidi" w:hAnsiTheme="minorBidi"/>
          <w:b/>
          <w:bCs/>
        </w:rPr>
        <w:t>None</w:t>
      </w:r>
    </w:p>
    <w:p w14:paraId="1E0B907E" w14:textId="3EB76D5F" w:rsidR="003F111A" w:rsidRPr="00A15AFC" w:rsidRDefault="00167044" w:rsidP="00141157">
      <w:pPr>
        <w:spacing w:after="140"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</w:t>
      </w:r>
      <w:proofErr w:type="spellStart"/>
      <w:r w:rsidR="000C22E9" w:rsidRPr="00A15AFC">
        <w:rPr>
          <w:rFonts w:asciiTheme="minorBidi" w:hAnsiTheme="minorBidi"/>
        </w:rPr>
        <w:t>Mould</w:t>
      </w:r>
      <w:proofErr w:type="spellEnd"/>
      <w:r w:rsidR="000C22E9" w:rsidRPr="00A15AFC">
        <w:rPr>
          <w:rFonts w:asciiTheme="minorBidi" w:hAnsiTheme="minorBidi"/>
        </w:rPr>
        <w:t xml:space="preserve"> present? (Y/N)</w:t>
      </w:r>
      <w:r w:rsidR="006F441B" w:rsidRPr="00A15AFC">
        <w:rPr>
          <w:rFonts w:asciiTheme="minorBidi" w:hAnsiTheme="minorBidi"/>
        </w:rPr>
        <w:t xml:space="preserve"> </w:t>
      </w:r>
      <w:r w:rsidR="006F441B" w:rsidRPr="00A15AFC">
        <w:rPr>
          <w:rFonts w:asciiTheme="minorBidi" w:hAnsiTheme="minorBidi"/>
          <w:b/>
          <w:bCs/>
        </w:rPr>
        <w:t>N</w:t>
      </w:r>
    </w:p>
    <w:p w14:paraId="3EFF59F9" w14:textId="77777777" w:rsidR="00A15AFC" w:rsidRDefault="00A15AFC" w:rsidP="00141157">
      <w:pPr>
        <w:spacing w:after="140" w:line="240" w:lineRule="auto"/>
        <w:rPr>
          <w:rFonts w:asciiTheme="minorBidi" w:hAnsiTheme="minorBidi"/>
          <w:b/>
          <w:bCs/>
        </w:rPr>
      </w:pPr>
    </w:p>
    <w:p w14:paraId="729774A5" w14:textId="77777777" w:rsidR="00452147" w:rsidRDefault="00452147" w:rsidP="00141157">
      <w:pPr>
        <w:spacing w:after="140" w:line="240" w:lineRule="auto"/>
        <w:rPr>
          <w:rFonts w:asciiTheme="minorBidi" w:hAnsiTheme="minorBidi"/>
          <w:b/>
          <w:bCs/>
        </w:rPr>
      </w:pPr>
    </w:p>
    <w:p w14:paraId="1364AA0F" w14:textId="4A99351D" w:rsidR="00707DBA" w:rsidRPr="00A15AFC" w:rsidRDefault="000C22E9" w:rsidP="00141157">
      <w:pPr>
        <w:spacing w:after="140"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  <w:b/>
          <w:bCs/>
        </w:rPr>
        <w:lastRenderedPageBreak/>
        <w:t>Notes:</w:t>
      </w:r>
    </w:p>
    <w:p w14:paraId="673D9D34" w14:textId="738D13DD" w:rsidR="00D94BAA" w:rsidRPr="00A15AFC" w:rsidRDefault="000C22E9" w:rsidP="00707DBA">
      <w:pPr>
        <w:spacing w:after="140"/>
        <w:rPr>
          <w:rFonts w:asciiTheme="minorBidi" w:hAnsiTheme="minorBidi"/>
          <w:b/>
          <w:bCs/>
        </w:rPr>
      </w:pPr>
      <w:r w:rsidRPr="00A15AFC">
        <w:rPr>
          <w:rFonts w:asciiTheme="minorBidi" w:hAnsiTheme="minorBidi"/>
          <w:b/>
        </w:rPr>
        <w:t>4. CEILINGS</w:t>
      </w:r>
    </w:p>
    <w:p w14:paraId="41C4BE10" w14:textId="06833330" w:rsidR="00D94BAA" w:rsidRPr="00A15AFC" w:rsidRDefault="00167044" w:rsidP="00707DBA">
      <w:pPr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Stains: </w:t>
      </w:r>
      <w:r w:rsidR="006F441B" w:rsidRPr="00A15AFC">
        <w:rPr>
          <w:rFonts w:asciiTheme="minorBidi" w:hAnsiTheme="minorBidi"/>
          <w:b/>
        </w:rPr>
        <w:t>N</w:t>
      </w:r>
    </w:p>
    <w:p w14:paraId="33BC546A" w14:textId="6A8191F9" w:rsidR="00D94BAA" w:rsidRPr="00A15AFC" w:rsidRDefault="00167044" w:rsidP="00707DBA">
      <w:pPr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Cracks: </w:t>
      </w:r>
      <w:r w:rsidR="006F441B" w:rsidRPr="00A15AFC">
        <w:rPr>
          <w:rFonts w:asciiTheme="minorBidi" w:hAnsiTheme="minorBidi"/>
          <w:b/>
        </w:rPr>
        <w:t>N</w:t>
      </w:r>
    </w:p>
    <w:p w14:paraId="3F30CFEF" w14:textId="4CE0B45C" w:rsidR="00707DBA" w:rsidRPr="00A15AFC" w:rsidRDefault="00167044" w:rsidP="00707DBA">
      <w:pPr>
        <w:rPr>
          <w:rFonts w:asciiTheme="minorBidi" w:hAnsiTheme="minorBidi"/>
          <w:b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</w:t>
      </w:r>
      <w:proofErr w:type="spellStart"/>
      <w:r w:rsidR="000C22E9" w:rsidRPr="00A15AFC">
        <w:rPr>
          <w:rFonts w:asciiTheme="minorBidi" w:hAnsiTheme="minorBidi"/>
        </w:rPr>
        <w:t>Mould</w:t>
      </w:r>
      <w:proofErr w:type="spellEnd"/>
      <w:r w:rsidR="000C22E9" w:rsidRPr="00A15AFC">
        <w:rPr>
          <w:rFonts w:asciiTheme="minorBidi" w:hAnsiTheme="minorBidi"/>
        </w:rPr>
        <w:t xml:space="preserve">: </w:t>
      </w:r>
      <w:r w:rsidR="000C22E9" w:rsidRPr="00A15AFC">
        <w:rPr>
          <w:rFonts w:asciiTheme="minorBidi" w:hAnsiTheme="minorBidi"/>
          <w:b/>
        </w:rPr>
        <w:t>N</w:t>
      </w:r>
    </w:p>
    <w:p w14:paraId="0BF2B8CB" w14:textId="7D708318" w:rsidR="00707DBA" w:rsidRPr="00A15AFC" w:rsidRDefault="000C22E9" w:rsidP="00A672A3">
      <w:pPr>
        <w:rPr>
          <w:rFonts w:asciiTheme="minorBidi" w:hAnsiTheme="minorBidi"/>
          <w:b/>
          <w:bCs/>
        </w:rPr>
      </w:pPr>
      <w:r w:rsidRPr="00A15AFC">
        <w:rPr>
          <w:rFonts w:asciiTheme="minorBidi" w:hAnsiTheme="minorBidi"/>
          <w:b/>
          <w:bCs/>
        </w:rPr>
        <w:t>Notes:</w:t>
      </w:r>
    </w:p>
    <w:p w14:paraId="35A3C7CF" w14:textId="77777777" w:rsidR="00D94BAA" w:rsidRPr="00A15AFC" w:rsidRDefault="000C22E9" w:rsidP="00707DBA">
      <w:pPr>
        <w:rPr>
          <w:rFonts w:asciiTheme="minorBidi" w:hAnsiTheme="minorBidi"/>
        </w:rPr>
      </w:pPr>
      <w:r w:rsidRPr="00A15AFC">
        <w:rPr>
          <w:rFonts w:asciiTheme="minorBidi" w:hAnsiTheme="minorBidi"/>
          <w:b/>
        </w:rPr>
        <w:t>5. FLOORS &amp; CARPETS</w:t>
      </w:r>
    </w:p>
    <w:p w14:paraId="562FAC28" w14:textId="5CE33BEB" w:rsidR="003F111A" w:rsidRPr="00A15AFC" w:rsidRDefault="00167044" w:rsidP="00141157">
      <w:pPr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3F111A" w:rsidRPr="00A15AFC">
        <w:rPr>
          <w:rFonts w:asciiTheme="minorBidi" w:hAnsiTheme="minorBidi"/>
        </w:rPr>
        <w:t>• Carpet condition:</w:t>
      </w:r>
      <w:r w:rsidR="006F441B" w:rsidRPr="00A15AFC">
        <w:rPr>
          <w:rFonts w:asciiTheme="minorBidi" w:hAnsiTheme="minorBidi"/>
        </w:rPr>
        <w:t xml:space="preserve"> </w:t>
      </w:r>
      <w:r w:rsidR="00141157" w:rsidRPr="00A15AFC">
        <w:rPr>
          <w:rFonts w:asciiTheme="minorBidi" w:hAnsiTheme="minorBidi"/>
          <w:b/>
          <w:bCs/>
        </w:rPr>
        <w:t>Fair</w:t>
      </w:r>
    </w:p>
    <w:p w14:paraId="673518BA" w14:textId="4081B79D" w:rsidR="00D94BAA" w:rsidRPr="00A15AFC" w:rsidRDefault="003F111A" w:rsidP="00707DBA">
      <w:pPr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Burns / stains: </w:t>
      </w:r>
      <w:r w:rsidR="000C22E9" w:rsidRPr="00A15AFC">
        <w:rPr>
          <w:rFonts w:asciiTheme="minorBidi" w:hAnsiTheme="minorBidi"/>
          <w:b/>
        </w:rPr>
        <w:t>N</w:t>
      </w:r>
      <w:r w:rsidR="006F441B" w:rsidRPr="00A15AFC">
        <w:rPr>
          <w:rFonts w:asciiTheme="minorBidi" w:hAnsiTheme="minorBidi"/>
          <w:b/>
        </w:rPr>
        <w:t>o</w:t>
      </w:r>
    </w:p>
    <w:p w14:paraId="197171DC" w14:textId="7972A77C" w:rsidR="00141157" w:rsidRPr="00A15AFC" w:rsidRDefault="00167044" w:rsidP="00141157">
      <w:pPr>
        <w:rPr>
          <w:rFonts w:asciiTheme="minorBidi" w:hAnsiTheme="minorBidi"/>
          <w:b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Lifting / damage: </w:t>
      </w:r>
      <w:r w:rsidR="00141157" w:rsidRPr="00A15AFC">
        <w:rPr>
          <w:rFonts w:asciiTheme="minorBidi" w:hAnsiTheme="minorBidi"/>
          <w:b/>
        </w:rPr>
        <w:t>No</w:t>
      </w:r>
    </w:p>
    <w:p w14:paraId="08C390C2" w14:textId="43284B2A" w:rsidR="003F111A" w:rsidRPr="00A15AFC" w:rsidRDefault="003F111A" w:rsidP="00141157">
      <w:pPr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• Hard flooring condition:</w:t>
      </w:r>
      <w:r w:rsidR="006F441B" w:rsidRPr="00A15AFC">
        <w:rPr>
          <w:rFonts w:asciiTheme="minorBidi" w:hAnsiTheme="minorBidi"/>
          <w:b/>
          <w:bCs/>
        </w:rPr>
        <w:t xml:space="preserve"> </w:t>
      </w:r>
      <w:r w:rsidR="00141157" w:rsidRPr="00A15AFC">
        <w:rPr>
          <w:rFonts w:asciiTheme="minorBidi" w:hAnsiTheme="minorBidi"/>
          <w:b/>
          <w:bCs/>
        </w:rPr>
        <w:t>Fi</w:t>
      </w:r>
      <w:r w:rsidR="00C01FBF">
        <w:rPr>
          <w:rFonts w:asciiTheme="minorBidi" w:hAnsiTheme="minorBidi"/>
          <w:b/>
          <w:bCs/>
        </w:rPr>
        <w:t>ne</w:t>
      </w:r>
    </w:p>
    <w:p w14:paraId="2C8863FC" w14:textId="4D83056D" w:rsidR="00D94BAA" w:rsidRPr="00A15AFC" w:rsidRDefault="000C22E9" w:rsidP="00707DBA">
      <w:pPr>
        <w:rPr>
          <w:rFonts w:asciiTheme="minorBidi" w:hAnsiTheme="minorBidi"/>
          <w:b/>
          <w:bCs/>
        </w:rPr>
      </w:pPr>
      <w:r w:rsidRPr="00A15AFC">
        <w:rPr>
          <w:rFonts w:asciiTheme="minorBidi" w:hAnsiTheme="minorBidi"/>
          <w:b/>
          <w:bCs/>
        </w:rPr>
        <w:t xml:space="preserve">Notes: </w:t>
      </w:r>
    </w:p>
    <w:p w14:paraId="07707F1C" w14:textId="77777777" w:rsidR="00D94BAA" w:rsidRPr="00A15AFC" w:rsidRDefault="000C22E9" w:rsidP="00707DBA">
      <w:pPr>
        <w:rPr>
          <w:rFonts w:asciiTheme="minorBidi" w:hAnsiTheme="minorBidi"/>
        </w:rPr>
      </w:pPr>
      <w:r w:rsidRPr="00A15AFC">
        <w:rPr>
          <w:rFonts w:asciiTheme="minorBidi" w:hAnsiTheme="minorBidi"/>
          <w:b/>
        </w:rPr>
        <w:t>6. DOORS &amp; WINDOWS</w:t>
      </w:r>
    </w:p>
    <w:p w14:paraId="01C9105F" w14:textId="4290F353" w:rsidR="00D94BAA" w:rsidRPr="00A15AFC" w:rsidRDefault="00167044" w:rsidP="00707DBA">
      <w:pPr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Internal doors working? </w:t>
      </w:r>
      <w:r w:rsidR="000C22E9" w:rsidRPr="00A15AFC">
        <w:rPr>
          <w:rFonts w:asciiTheme="minorBidi" w:hAnsiTheme="minorBidi"/>
          <w:b/>
        </w:rPr>
        <w:t>Y</w:t>
      </w:r>
      <w:r w:rsidR="006F441B" w:rsidRPr="00A15AFC">
        <w:rPr>
          <w:rFonts w:asciiTheme="minorBidi" w:hAnsiTheme="minorBidi"/>
          <w:b/>
        </w:rPr>
        <w:t xml:space="preserve"> </w:t>
      </w:r>
    </w:p>
    <w:p w14:paraId="1985ACA9" w14:textId="4A345D83" w:rsidR="00D94BAA" w:rsidRPr="00A15AFC" w:rsidRDefault="00167044" w:rsidP="00707DBA">
      <w:pPr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Any broken hinges / handles? </w:t>
      </w:r>
      <w:r w:rsidR="00141157" w:rsidRPr="00A15AFC">
        <w:rPr>
          <w:rFonts w:asciiTheme="minorBidi" w:hAnsiTheme="minorBidi"/>
          <w:b/>
        </w:rPr>
        <w:t>None</w:t>
      </w:r>
    </w:p>
    <w:p w14:paraId="6B09C374" w14:textId="77777777" w:rsidR="009F2B2E" w:rsidRDefault="00167044" w:rsidP="009F2B2E">
      <w:pPr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>• Fire doors intact?</w:t>
      </w:r>
      <w:r w:rsidR="00707DBA" w:rsidRPr="00A15AFC">
        <w:rPr>
          <w:rFonts w:asciiTheme="minorBidi" w:hAnsiTheme="minorBidi"/>
        </w:rPr>
        <w:t xml:space="preserve"> </w:t>
      </w:r>
      <w:proofErr w:type="gramStart"/>
      <w:r w:rsidR="00707DBA" w:rsidRPr="00A15AFC">
        <w:rPr>
          <w:rFonts w:asciiTheme="minorBidi" w:hAnsiTheme="minorBidi"/>
        </w:rPr>
        <w:t xml:space="preserve">( </w:t>
      </w:r>
      <w:r w:rsidR="00707DBA" w:rsidRPr="00A15AFC">
        <w:rPr>
          <w:rFonts w:asciiTheme="minorBidi" w:hAnsiTheme="minorBidi"/>
          <w:b/>
          <w:bCs/>
        </w:rPr>
        <w:t>VERY</w:t>
      </w:r>
      <w:proofErr w:type="gramEnd"/>
      <w:r w:rsidR="00707DBA" w:rsidRPr="00A15AFC">
        <w:rPr>
          <w:rFonts w:asciiTheme="minorBidi" w:hAnsiTheme="minorBidi"/>
          <w:b/>
          <w:bCs/>
        </w:rPr>
        <w:t xml:space="preserve"> IMPORTANT</w:t>
      </w:r>
      <w:r w:rsidR="00707DBA" w:rsidRPr="00A15AFC">
        <w:rPr>
          <w:rFonts w:asciiTheme="minorBidi" w:hAnsiTheme="minorBidi"/>
        </w:rPr>
        <w:t xml:space="preserve"> )</w:t>
      </w:r>
      <w:r w:rsidR="00141157" w:rsidRPr="00A15AFC">
        <w:rPr>
          <w:rFonts w:asciiTheme="minorBidi" w:hAnsiTheme="minorBidi"/>
        </w:rPr>
        <w:t xml:space="preserve"> </w:t>
      </w:r>
      <w:r w:rsidR="009F2B2E" w:rsidRPr="009F2B2E">
        <w:rPr>
          <w:rFonts w:asciiTheme="minorBidi" w:hAnsiTheme="minorBidi"/>
          <w:b/>
          <w:bCs/>
        </w:rPr>
        <w:t>Fire doors intact</w:t>
      </w:r>
    </w:p>
    <w:p w14:paraId="2A6272BB" w14:textId="561B293C" w:rsidR="00D94BAA" w:rsidRPr="00A15AFC" w:rsidRDefault="00167044" w:rsidP="009F2B2E">
      <w:pPr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>• Windows opening / closing?</w:t>
      </w:r>
      <w:r w:rsidR="00707DBA" w:rsidRPr="00A15AFC">
        <w:rPr>
          <w:rFonts w:asciiTheme="minorBidi" w:hAnsiTheme="minorBidi"/>
        </w:rPr>
        <w:t xml:space="preserve"> </w:t>
      </w:r>
      <w:r w:rsidR="006F441B" w:rsidRPr="00A15AFC">
        <w:rPr>
          <w:rFonts w:asciiTheme="minorBidi" w:hAnsiTheme="minorBidi"/>
        </w:rPr>
        <w:t xml:space="preserve"> </w:t>
      </w:r>
      <w:r w:rsidR="006F441B" w:rsidRPr="00A15AFC">
        <w:rPr>
          <w:rFonts w:asciiTheme="minorBidi" w:hAnsiTheme="minorBidi"/>
          <w:b/>
          <w:bCs/>
        </w:rPr>
        <w:t>YES</w:t>
      </w:r>
    </w:p>
    <w:p w14:paraId="0D0F434B" w14:textId="16DDCC1F" w:rsidR="00707DBA" w:rsidRPr="00A15AFC" w:rsidRDefault="000C22E9" w:rsidP="00A672A3">
      <w:pPr>
        <w:rPr>
          <w:rFonts w:asciiTheme="minorBidi" w:hAnsiTheme="minorBidi"/>
          <w:b/>
          <w:bCs/>
        </w:rPr>
      </w:pPr>
      <w:r w:rsidRPr="00A15AFC">
        <w:rPr>
          <w:rFonts w:asciiTheme="minorBidi" w:hAnsiTheme="minorBidi"/>
          <w:b/>
          <w:bCs/>
        </w:rPr>
        <w:t>Notes:</w:t>
      </w:r>
    </w:p>
    <w:p w14:paraId="0D3CC67C" w14:textId="77777777" w:rsidR="00D94BAA" w:rsidRPr="00A15AFC" w:rsidRDefault="000C22E9" w:rsidP="00707DBA">
      <w:pPr>
        <w:rPr>
          <w:rFonts w:asciiTheme="minorBidi" w:hAnsiTheme="minorBidi"/>
        </w:rPr>
      </w:pPr>
      <w:r w:rsidRPr="00A15AFC">
        <w:rPr>
          <w:rFonts w:asciiTheme="minorBidi" w:hAnsiTheme="minorBidi"/>
          <w:b/>
        </w:rPr>
        <w:t>7. KITCHEN</w:t>
      </w:r>
    </w:p>
    <w:p w14:paraId="23BD4DA3" w14:textId="717D3E31" w:rsidR="00A672A3" w:rsidRPr="00A15AFC" w:rsidRDefault="00167044" w:rsidP="00707DBA">
      <w:pPr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A672A3" w:rsidRPr="00A15AFC">
        <w:rPr>
          <w:rFonts w:asciiTheme="minorBidi" w:hAnsiTheme="minorBidi"/>
        </w:rPr>
        <w:t>• Units condition:</w:t>
      </w:r>
      <w:r w:rsidR="006F441B" w:rsidRPr="00A15AFC">
        <w:rPr>
          <w:rFonts w:asciiTheme="minorBidi" w:hAnsiTheme="minorBidi"/>
        </w:rPr>
        <w:t xml:space="preserve"> </w:t>
      </w:r>
      <w:r w:rsidR="009F2B2E">
        <w:rPr>
          <w:rFonts w:asciiTheme="minorBidi" w:hAnsiTheme="minorBidi"/>
          <w:b/>
          <w:bCs/>
        </w:rPr>
        <w:t>Fine</w:t>
      </w:r>
    </w:p>
    <w:p w14:paraId="6F973E9D" w14:textId="49E610C8" w:rsidR="00D94BAA" w:rsidRPr="00A15AFC" w:rsidRDefault="00A672A3" w:rsidP="00707DBA">
      <w:pPr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Worktops: </w:t>
      </w:r>
      <w:r w:rsidR="009F2B2E">
        <w:rPr>
          <w:rFonts w:asciiTheme="minorBidi" w:hAnsiTheme="minorBidi"/>
          <w:b/>
          <w:bCs/>
        </w:rPr>
        <w:t>Fine</w:t>
      </w:r>
    </w:p>
    <w:p w14:paraId="1849F663" w14:textId="2EC2A17B" w:rsidR="00D94BAA" w:rsidRPr="00A15AFC" w:rsidRDefault="00167044" w:rsidP="00707DBA">
      <w:pPr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Appliances: </w:t>
      </w:r>
      <w:r w:rsidR="009F2B2E">
        <w:rPr>
          <w:rFonts w:asciiTheme="minorBidi" w:hAnsiTheme="minorBidi"/>
          <w:b/>
        </w:rPr>
        <w:t>Washing machine + microwave working</w:t>
      </w:r>
    </w:p>
    <w:p w14:paraId="687DF66D" w14:textId="6D307828" w:rsidR="00D94BAA" w:rsidRPr="00A15AFC" w:rsidRDefault="00167044" w:rsidP="00707DBA">
      <w:pPr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Extractor working: </w:t>
      </w:r>
      <w:r w:rsidR="009F2B2E">
        <w:rPr>
          <w:rFonts w:asciiTheme="minorBidi" w:hAnsiTheme="minorBidi"/>
          <w:b/>
        </w:rPr>
        <w:t>no extractor in kitchen</w:t>
      </w:r>
    </w:p>
    <w:p w14:paraId="661E813F" w14:textId="0AB279E3" w:rsidR="00167044" w:rsidRPr="00A15AFC" w:rsidRDefault="00167044" w:rsidP="00A672A3">
      <w:pPr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Cleanliness: </w:t>
      </w:r>
      <w:r w:rsidR="009F2B2E">
        <w:rPr>
          <w:rFonts w:asciiTheme="minorBidi" w:hAnsiTheme="minorBidi"/>
          <w:b/>
        </w:rPr>
        <w:t>Fridge freezer needs emptying + cleaning</w:t>
      </w:r>
    </w:p>
    <w:p w14:paraId="6DE50A32" w14:textId="606225BB" w:rsidR="00A672A3" w:rsidRPr="00A15AFC" w:rsidRDefault="00A672A3" w:rsidP="00707DBA">
      <w:pPr>
        <w:spacing w:line="240" w:lineRule="auto"/>
        <w:rPr>
          <w:rFonts w:asciiTheme="minorBidi" w:hAnsiTheme="minorBidi"/>
          <w:b/>
          <w:bCs/>
        </w:rPr>
      </w:pPr>
    </w:p>
    <w:p w14:paraId="2EBCEAC0" w14:textId="69123CE6" w:rsidR="003F111A" w:rsidRPr="00A15AFC" w:rsidRDefault="003F111A" w:rsidP="00707DBA">
      <w:pPr>
        <w:spacing w:line="240" w:lineRule="auto"/>
        <w:rPr>
          <w:rFonts w:asciiTheme="minorBidi" w:hAnsiTheme="minorBidi"/>
          <w:b/>
          <w:bCs/>
        </w:rPr>
      </w:pPr>
    </w:p>
    <w:p w14:paraId="7BB73C69" w14:textId="77777777" w:rsidR="00141157" w:rsidRPr="00A15AFC" w:rsidRDefault="00141157" w:rsidP="00707DBA">
      <w:pPr>
        <w:spacing w:line="240" w:lineRule="auto"/>
        <w:rPr>
          <w:rFonts w:asciiTheme="minorBidi" w:hAnsiTheme="minorBidi"/>
          <w:b/>
          <w:bCs/>
        </w:rPr>
      </w:pPr>
    </w:p>
    <w:p w14:paraId="5DDF6BBA" w14:textId="467918E5" w:rsidR="00D94BAA" w:rsidRPr="00A15AFC" w:rsidRDefault="000C22E9" w:rsidP="00707DBA">
      <w:pPr>
        <w:spacing w:line="240" w:lineRule="auto"/>
        <w:rPr>
          <w:rFonts w:asciiTheme="minorBidi" w:hAnsiTheme="minorBidi"/>
          <w:b/>
          <w:bCs/>
        </w:rPr>
      </w:pPr>
      <w:r w:rsidRPr="00A15AFC">
        <w:rPr>
          <w:rFonts w:asciiTheme="minorBidi" w:hAnsiTheme="minorBidi"/>
          <w:b/>
          <w:bCs/>
        </w:rPr>
        <w:lastRenderedPageBreak/>
        <w:t xml:space="preserve">Notes: </w:t>
      </w:r>
    </w:p>
    <w:p w14:paraId="5F34B15C" w14:textId="77777777" w:rsidR="00D94BAA" w:rsidRPr="00A15AFC" w:rsidRDefault="000C22E9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  <w:b/>
        </w:rPr>
        <w:t>8. BATHROOM(S)</w:t>
      </w:r>
    </w:p>
    <w:p w14:paraId="0384FAC1" w14:textId="7402F8B7" w:rsidR="00D94BAA" w:rsidRPr="00A15AFC" w:rsidRDefault="00167044" w:rsidP="00707DBA">
      <w:pPr>
        <w:spacing w:line="240" w:lineRule="auto"/>
        <w:rPr>
          <w:rFonts w:asciiTheme="minorBidi" w:hAnsiTheme="minorBidi"/>
          <w:b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</w:t>
      </w:r>
      <w:r w:rsidRPr="00A15AFC">
        <w:rPr>
          <w:rFonts w:asciiTheme="minorBidi" w:hAnsiTheme="minorBidi"/>
        </w:rPr>
        <w:t>Sanitary ware condition</w:t>
      </w:r>
      <w:r w:rsidR="000C22E9" w:rsidRPr="00A15AFC">
        <w:rPr>
          <w:rFonts w:asciiTheme="minorBidi" w:hAnsiTheme="minorBidi"/>
        </w:rPr>
        <w:t>:</w:t>
      </w:r>
      <w:r w:rsidRPr="00A15AFC">
        <w:rPr>
          <w:rFonts w:asciiTheme="minorBidi" w:hAnsiTheme="minorBidi"/>
        </w:rPr>
        <w:t xml:space="preserve"> </w:t>
      </w:r>
      <w:r w:rsidR="009F2B2E">
        <w:rPr>
          <w:rFonts w:asciiTheme="minorBidi" w:hAnsiTheme="minorBidi"/>
          <w:b/>
        </w:rPr>
        <w:t>Fair</w:t>
      </w:r>
    </w:p>
    <w:p w14:paraId="4839616D" w14:textId="6FB00CF7" w:rsidR="00167044" w:rsidRPr="00A15AFC" w:rsidRDefault="00167044" w:rsidP="00167044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• Tiles:  </w:t>
      </w:r>
      <w:r w:rsidR="0055392F">
        <w:rPr>
          <w:rFonts w:asciiTheme="minorBidi" w:hAnsiTheme="minorBidi"/>
          <w:b/>
        </w:rPr>
        <w:t>Fair</w:t>
      </w:r>
    </w:p>
    <w:p w14:paraId="5C5B68B0" w14:textId="152844BE" w:rsidR="00167044" w:rsidRPr="00A15AFC" w:rsidRDefault="00167044" w:rsidP="00167044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• </w:t>
      </w:r>
      <w:proofErr w:type="spellStart"/>
      <w:r w:rsidRPr="00A15AFC">
        <w:rPr>
          <w:rFonts w:asciiTheme="minorBidi" w:hAnsiTheme="minorBidi"/>
        </w:rPr>
        <w:t>Mould</w:t>
      </w:r>
      <w:proofErr w:type="spellEnd"/>
      <w:r w:rsidRPr="00A15AFC">
        <w:rPr>
          <w:rFonts w:asciiTheme="minorBidi" w:hAnsiTheme="minorBidi"/>
        </w:rPr>
        <w:t xml:space="preserve">/ventilation issues:  </w:t>
      </w:r>
      <w:r w:rsidR="00141157" w:rsidRPr="00A15AFC">
        <w:rPr>
          <w:rFonts w:asciiTheme="minorBidi" w:hAnsiTheme="minorBidi"/>
          <w:b/>
          <w:bCs/>
        </w:rPr>
        <w:t>None</w:t>
      </w:r>
    </w:p>
    <w:p w14:paraId="39CC1CD4" w14:textId="67012965" w:rsidR="00167044" w:rsidRPr="00A15AFC" w:rsidRDefault="00167044" w:rsidP="00167044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• Water </w:t>
      </w:r>
      <w:proofErr w:type="spellStart"/>
      <w:r w:rsidRPr="00A15AFC">
        <w:rPr>
          <w:rFonts w:asciiTheme="minorBidi" w:hAnsiTheme="minorBidi"/>
        </w:rPr>
        <w:t>preassure</w:t>
      </w:r>
      <w:proofErr w:type="spellEnd"/>
      <w:r w:rsidRPr="00A15AFC">
        <w:rPr>
          <w:rFonts w:asciiTheme="minorBidi" w:hAnsiTheme="minorBidi"/>
        </w:rPr>
        <w:t>/leaks:</w:t>
      </w:r>
      <w:r w:rsidR="006F441B" w:rsidRPr="00A15AFC">
        <w:rPr>
          <w:rFonts w:asciiTheme="minorBidi" w:hAnsiTheme="minorBidi"/>
        </w:rPr>
        <w:t xml:space="preserve"> </w:t>
      </w:r>
      <w:r w:rsidR="0055392F" w:rsidRPr="0055392F">
        <w:rPr>
          <w:rFonts w:asciiTheme="minorBidi" w:hAnsiTheme="minorBidi"/>
          <w:b/>
          <w:bCs/>
        </w:rPr>
        <w:t xml:space="preserve">Water </w:t>
      </w:r>
      <w:proofErr w:type="spellStart"/>
      <w:r w:rsidR="0055392F" w:rsidRPr="0055392F">
        <w:rPr>
          <w:rFonts w:asciiTheme="minorBidi" w:hAnsiTheme="minorBidi"/>
          <w:b/>
          <w:bCs/>
        </w:rPr>
        <w:t>preassure</w:t>
      </w:r>
      <w:proofErr w:type="spellEnd"/>
      <w:r w:rsidR="0055392F" w:rsidRPr="0055392F">
        <w:rPr>
          <w:rFonts w:asciiTheme="minorBidi" w:hAnsiTheme="minorBidi"/>
          <w:b/>
          <w:bCs/>
        </w:rPr>
        <w:t xml:space="preserve"> fine</w:t>
      </w:r>
      <w:r w:rsidR="0055392F">
        <w:rPr>
          <w:rFonts w:asciiTheme="minorBidi" w:hAnsiTheme="minorBidi"/>
          <w:b/>
          <w:bCs/>
        </w:rPr>
        <w:t xml:space="preserve"> / no signs of leaks</w:t>
      </w:r>
    </w:p>
    <w:p w14:paraId="7100D6B2" w14:textId="77777777" w:rsidR="00167044" w:rsidRPr="00A15AFC" w:rsidRDefault="00167044" w:rsidP="00707DBA">
      <w:pPr>
        <w:spacing w:line="240" w:lineRule="auto"/>
        <w:rPr>
          <w:rFonts w:asciiTheme="minorBidi" w:hAnsiTheme="minorBidi"/>
        </w:rPr>
      </w:pPr>
    </w:p>
    <w:p w14:paraId="1F9479E9" w14:textId="09C21381" w:rsidR="00D94BAA" w:rsidRPr="00A15AFC" w:rsidRDefault="000C22E9" w:rsidP="00707DBA">
      <w:pPr>
        <w:spacing w:line="240" w:lineRule="auto"/>
        <w:rPr>
          <w:rFonts w:asciiTheme="minorBidi" w:hAnsiTheme="minorBidi"/>
          <w:b/>
          <w:bCs/>
        </w:rPr>
      </w:pPr>
      <w:r w:rsidRPr="00A15AFC">
        <w:rPr>
          <w:rFonts w:asciiTheme="minorBidi" w:hAnsiTheme="minorBidi"/>
          <w:b/>
          <w:bCs/>
        </w:rPr>
        <w:t xml:space="preserve">Notes: </w:t>
      </w:r>
    </w:p>
    <w:p w14:paraId="1E15912D" w14:textId="77777777" w:rsidR="00D94BAA" w:rsidRPr="00A15AFC" w:rsidRDefault="000C22E9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  <w:b/>
        </w:rPr>
        <w:t>9. HEATING / BOILER</w:t>
      </w:r>
    </w:p>
    <w:p w14:paraId="3C6F214C" w14:textId="2D69FDF2" w:rsidR="00D94BAA" w:rsidRPr="00A15AFC" w:rsidRDefault="00167044" w:rsidP="00707DBA">
      <w:pPr>
        <w:spacing w:line="240" w:lineRule="auto"/>
        <w:rPr>
          <w:rFonts w:asciiTheme="minorBidi" w:hAnsiTheme="minorBidi"/>
          <w:b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Heating working? (Y/N): </w:t>
      </w:r>
      <w:r w:rsidR="0055392F">
        <w:rPr>
          <w:rFonts w:asciiTheme="minorBidi" w:hAnsiTheme="minorBidi"/>
          <w:b/>
        </w:rPr>
        <w:t>Yes</w:t>
      </w:r>
    </w:p>
    <w:p w14:paraId="4A51B877" w14:textId="3B0F58B4" w:rsidR="00167044" w:rsidRPr="00A15AFC" w:rsidRDefault="00167044" w:rsidP="00167044">
      <w:pPr>
        <w:spacing w:line="240" w:lineRule="auto"/>
        <w:rPr>
          <w:rFonts w:asciiTheme="minorBidi" w:hAnsiTheme="minorBidi"/>
          <w:b/>
        </w:rPr>
      </w:pPr>
      <w:r w:rsidRPr="00A15AFC">
        <w:rPr>
          <w:rFonts w:asciiTheme="minorBidi" w:hAnsiTheme="minorBidi"/>
        </w:rPr>
        <w:t xml:space="preserve">   •  Boiler condition:</w:t>
      </w:r>
      <w:r w:rsidR="006F441B" w:rsidRPr="00A15AFC">
        <w:rPr>
          <w:rFonts w:asciiTheme="minorBidi" w:hAnsiTheme="minorBidi"/>
        </w:rPr>
        <w:t xml:space="preserve"> </w:t>
      </w:r>
      <w:r w:rsidR="00C01FBF">
        <w:rPr>
          <w:rFonts w:asciiTheme="minorBidi" w:hAnsiTheme="minorBidi"/>
          <w:b/>
          <w:bCs/>
        </w:rPr>
        <w:t>fair- needs clean</w:t>
      </w:r>
    </w:p>
    <w:p w14:paraId="5423FBFC" w14:textId="3E9294B5" w:rsidR="00167044" w:rsidRPr="00A15AFC" w:rsidRDefault="00167044" w:rsidP="00167044">
      <w:pPr>
        <w:spacing w:line="240" w:lineRule="auto"/>
        <w:rPr>
          <w:rFonts w:asciiTheme="minorBidi" w:hAnsiTheme="minorBidi"/>
          <w:b/>
        </w:rPr>
      </w:pPr>
      <w:r w:rsidRPr="00A15AFC">
        <w:rPr>
          <w:rFonts w:asciiTheme="minorBidi" w:hAnsiTheme="minorBidi"/>
        </w:rPr>
        <w:t xml:space="preserve">   • Any visible faults?</w:t>
      </w:r>
      <w:r w:rsidR="006F441B" w:rsidRPr="00A15AFC">
        <w:rPr>
          <w:rFonts w:asciiTheme="minorBidi" w:hAnsiTheme="minorBidi"/>
        </w:rPr>
        <w:t xml:space="preserve"> </w:t>
      </w:r>
      <w:r w:rsidR="006F441B" w:rsidRPr="00A15AFC">
        <w:rPr>
          <w:rFonts w:asciiTheme="minorBidi" w:hAnsiTheme="minorBidi"/>
          <w:b/>
          <w:bCs/>
        </w:rPr>
        <w:t>No</w:t>
      </w:r>
      <w:r w:rsidR="00C01FBF">
        <w:rPr>
          <w:rFonts w:asciiTheme="minorBidi" w:hAnsiTheme="minorBidi"/>
          <w:b/>
          <w:bCs/>
        </w:rPr>
        <w:t>ne</w:t>
      </w:r>
      <w:r w:rsidR="006F441B" w:rsidRPr="00A15AFC">
        <w:rPr>
          <w:rFonts w:asciiTheme="minorBidi" w:hAnsiTheme="minorBidi"/>
        </w:rPr>
        <w:t xml:space="preserve"> </w:t>
      </w:r>
    </w:p>
    <w:p w14:paraId="0E5D320F" w14:textId="47C01052" w:rsidR="00D94BAA" w:rsidRPr="00A15AFC" w:rsidRDefault="000C22E9" w:rsidP="00707DBA">
      <w:pPr>
        <w:spacing w:line="240" w:lineRule="auto"/>
        <w:rPr>
          <w:rFonts w:asciiTheme="minorBidi" w:hAnsiTheme="minorBidi"/>
          <w:b/>
          <w:bCs/>
        </w:rPr>
      </w:pPr>
      <w:r w:rsidRPr="00A15AFC">
        <w:rPr>
          <w:rFonts w:asciiTheme="minorBidi" w:hAnsiTheme="minorBidi"/>
          <w:b/>
          <w:bCs/>
        </w:rPr>
        <w:t>Notes:</w:t>
      </w:r>
    </w:p>
    <w:p w14:paraId="28562DEF" w14:textId="77777777" w:rsidR="00D94BAA" w:rsidRPr="00A15AFC" w:rsidRDefault="000C22E9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  <w:b/>
        </w:rPr>
        <w:t>10. ELECTRICAL</w:t>
      </w:r>
    </w:p>
    <w:p w14:paraId="0D2D046A" w14:textId="5600CAA7" w:rsidR="00D94BAA" w:rsidRPr="00A15AFC" w:rsidRDefault="00167044" w:rsidP="00707DBA">
      <w:pPr>
        <w:spacing w:line="240" w:lineRule="auto"/>
        <w:rPr>
          <w:rFonts w:asciiTheme="minorBidi" w:hAnsiTheme="minorBidi"/>
          <w:b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Lights </w:t>
      </w:r>
      <w:proofErr w:type="gramStart"/>
      <w:r w:rsidR="000C22E9" w:rsidRPr="00A15AFC">
        <w:rPr>
          <w:rFonts w:asciiTheme="minorBidi" w:hAnsiTheme="minorBidi"/>
        </w:rPr>
        <w:t>working?:</w:t>
      </w:r>
      <w:proofErr w:type="gramEnd"/>
      <w:r w:rsidR="000C22E9" w:rsidRPr="00A15AFC">
        <w:rPr>
          <w:rFonts w:asciiTheme="minorBidi" w:hAnsiTheme="minorBidi"/>
        </w:rPr>
        <w:t xml:space="preserve"> </w:t>
      </w:r>
      <w:r w:rsidR="00C01FBF">
        <w:rPr>
          <w:rFonts w:asciiTheme="minorBidi" w:hAnsiTheme="minorBidi"/>
          <w:b/>
        </w:rPr>
        <w:t>YES</w:t>
      </w:r>
    </w:p>
    <w:p w14:paraId="49FD85C3" w14:textId="33787B5D" w:rsidR="00167044" w:rsidRPr="00A15AFC" w:rsidRDefault="00167044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• Sockets damaged?</w:t>
      </w:r>
      <w:r w:rsidR="006F441B" w:rsidRPr="00A15AFC">
        <w:rPr>
          <w:rFonts w:asciiTheme="minorBidi" w:hAnsiTheme="minorBidi"/>
        </w:rPr>
        <w:t xml:space="preserve"> </w:t>
      </w:r>
      <w:r w:rsidR="006F441B" w:rsidRPr="00A15AFC">
        <w:rPr>
          <w:rFonts w:asciiTheme="minorBidi" w:hAnsiTheme="minorBidi"/>
          <w:b/>
          <w:bCs/>
        </w:rPr>
        <w:t>No</w:t>
      </w:r>
    </w:p>
    <w:p w14:paraId="3E01FBD9" w14:textId="6D33153C" w:rsidR="00167044" w:rsidRPr="00A15AFC" w:rsidRDefault="00167044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• Exposed wiring?</w:t>
      </w:r>
      <w:r w:rsidR="006F441B" w:rsidRPr="00A15AFC">
        <w:rPr>
          <w:rFonts w:asciiTheme="minorBidi" w:hAnsiTheme="minorBidi"/>
        </w:rPr>
        <w:t xml:space="preserve"> </w:t>
      </w:r>
      <w:r w:rsidR="006F441B" w:rsidRPr="00A15AFC">
        <w:rPr>
          <w:rFonts w:asciiTheme="minorBidi" w:hAnsiTheme="minorBidi"/>
          <w:b/>
          <w:bCs/>
        </w:rPr>
        <w:t>No</w:t>
      </w:r>
    </w:p>
    <w:p w14:paraId="130F2124" w14:textId="52E0399F" w:rsidR="00D94BAA" w:rsidRPr="00A15AFC" w:rsidRDefault="000C22E9" w:rsidP="00707DBA">
      <w:pPr>
        <w:spacing w:line="240" w:lineRule="auto"/>
        <w:rPr>
          <w:rFonts w:asciiTheme="minorBidi" w:hAnsiTheme="minorBidi"/>
          <w:b/>
          <w:bCs/>
        </w:rPr>
      </w:pPr>
      <w:r w:rsidRPr="00A15AFC">
        <w:rPr>
          <w:rFonts w:asciiTheme="minorBidi" w:hAnsiTheme="minorBidi"/>
          <w:b/>
          <w:bCs/>
        </w:rPr>
        <w:t>Notes:</w:t>
      </w:r>
    </w:p>
    <w:p w14:paraId="46771242" w14:textId="77777777" w:rsidR="00D94BAA" w:rsidRPr="00A15AFC" w:rsidRDefault="000C22E9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  <w:b/>
        </w:rPr>
        <w:t>11. DAMP / STRUCTURAL SIGNS</w:t>
      </w:r>
    </w:p>
    <w:p w14:paraId="302680C4" w14:textId="2A2EBBD0" w:rsidR="00167044" w:rsidRPr="00A15AFC" w:rsidRDefault="00A672A3" w:rsidP="00707DBA">
      <w:pPr>
        <w:spacing w:line="240" w:lineRule="auto"/>
        <w:rPr>
          <w:rFonts w:asciiTheme="minorBidi" w:hAnsiTheme="minorBidi"/>
          <w:b/>
          <w:bCs/>
        </w:rPr>
      </w:pPr>
      <w:r w:rsidRPr="00A15AFC">
        <w:rPr>
          <w:rFonts w:asciiTheme="minorBidi" w:hAnsiTheme="minorBidi"/>
        </w:rPr>
        <w:t xml:space="preserve">   </w:t>
      </w:r>
      <w:r w:rsidR="00167044" w:rsidRPr="00A15AFC">
        <w:rPr>
          <w:rFonts w:asciiTheme="minorBidi" w:hAnsiTheme="minorBidi"/>
        </w:rPr>
        <w:t>• Damp present? (Y/N)</w:t>
      </w:r>
      <w:r w:rsidR="006F441B" w:rsidRPr="00A15AFC">
        <w:rPr>
          <w:rFonts w:asciiTheme="minorBidi" w:hAnsiTheme="minorBidi"/>
        </w:rPr>
        <w:t xml:space="preserve"> </w:t>
      </w:r>
      <w:r w:rsidR="006F441B" w:rsidRPr="00A15AFC">
        <w:rPr>
          <w:rFonts w:asciiTheme="minorBidi" w:hAnsiTheme="minorBidi"/>
          <w:b/>
          <w:bCs/>
        </w:rPr>
        <w:t>N</w:t>
      </w:r>
    </w:p>
    <w:p w14:paraId="1000F758" w14:textId="2655C811" w:rsidR="00167044" w:rsidRPr="00A15AFC" w:rsidRDefault="00A672A3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167044" w:rsidRPr="00A15AFC">
        <w:rPr>
          <w:rFonts w:asciiTheme="minorBidi" w:hAnsiTheme="minorBidi"/>
        </w:rPr>
        <w:t xml:space="preserve">• </w:t>
      </w:r>
      <w:proofErr w:type="spellStart"/>
      <w:r w:rsidR="00167044" w:rsidRPr="00A15AFC">
        <w:rPr>
          <w:rFonts w:asciiTheme="minorBidi" w:hAnsiTheme="minorBidi"/>
        </w:rPr>
        <w:t>Mould</w:t>
      </w:r>
      <w:proofErr w:type="spellEnd"/>
      <w:r w:rsidR="00167044" w:rsidRPr="00A15AFC">
        <w:rPr>
          <w:rFonts w:asciiTheme="minorBidi" w:hAnsiTheme="minorBidi"/>
        </w:rPr>
        <w:t xml:space="preserve"> growth?</w:t>
      </w:r>
      <w:r w:rsidR="006F441B" w:rsidRPr="00A15AFC">
        <w:rPr>
          <w:rFonts w:asciiTheme="minorBidi" w:hAnsiTheme="minorBidi"/>
        </w:rPr>
        <w:t xml:space="preserve"> </w:t>
      </w:r>
      <w:r w:rsidR="006F441B" w:rsidRPr="00A15AFC">
        <w:rPr>
          <w:rFonts w:asciiTheme="minorBidi" w:hAnsiTheme="minorBidi"/>
          <w:b/>
          <w:bCs/>
        </w:rPr>
        <w:t>N</w:t>
      </w:r>
    </w:p>
    <w:p w14:paraId="0EF86095" w14:textId="72EE58A8" w:rsidR="00167044" w:rsidRPr="00A15AFC" w:rsidRDefault="00A672A3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167044" w:rsidRPr="00A15AFC">
        <w:rPr>
          <w:rFonts w:asciiTheme="minorBidi" w:hAnsiTheme="minorBidi"/>
        </w:rPr>
        <w:t xml:space="preserve">• Cellar condition? </w:t>
      </w:r>
      <w:r w:rsidR="006F441B" w:rsidRPr="00A15AFC">
        <w:rPr>
          <w:rFonts w:asciiTheme="minorBidi" w:hAnsiTheme="minorBidi"/>
        </w:rPr>
        <w:t xml:space="preserve"> </w:t>
      </w:r>
      <w:r w:rsidR="000C22E9" w:rsidRPr="00A15AFC">
        <w:rPr>
          <w:rFonts w:asciiTheme="minorBidi" w:hAnsiTheme="minorBidi"/>
          <w:b/>
          <w:bCs/>
        </w:rPr>
        <w:t>no damp</w:t>
      </w:r>
      <w:r w:rsidR="0055392F">
        <w:rPr>
          <w:rFonts w:asciiTheme="minorBidi" w:hAnsiTheme="minorBidi"/>
          <w:b/>
          <w:bCs/>
        </w:rPr>
        <w:t xml:space="preserve"> – just items to remove</w:t>
      </w:r>
    </w:p>
    <w:p w14:paraId="61043FF2" w14:textId="52DF25D1" w:rsidR="00D94BAA" w:rsidRPr="00A15AFC" w:rsidRDefault="00A672A3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Ventilation </w:t>
      </w:r>
      <w:proofErr w:type="gramStart"/>
      <w:r w:rsidR="000C22E9" w:rsidRPr="00A15AFC">
        <w:rPr>
          <w:rFonts w:asciiTheme="minorBidi" w:hAnsiTheme="minorBidi"/>
        </w:rPr>
        <w:t>issues?:</w:t>
      </w:r>
      <w:proofErr w:type="gramEnd"/>
      <w:r w:rsidR="000C22E9" w:rsidRPr="00A15AFC">
        <w:rPr>
          <w:rFonts w:asciiTheme="minorBidi" w:hAnsiTheme="minorBidi"/>
        </w:rPr>
        <w:t xml:space="preserve"> </w:t>
      </w:r>
      <w:r w:rsidR="006F441B" w:rsidRPr="00A15AFC">
        <w:rPr>
          <w:rFonts w:asciiTheme="minorBidi" w:hAnsiTheme="minorBidi"/>
          <w:b/>
          <w:bCs/>
        </w:rPr>
        <w:t>No</w:t>
      </w:r>
    </w:p>
    <w:p w14:paraId="3E57319E" w14:textId="77777777" w:rsidR="00A672A3" w:rsidRPr="00A15AFC" w:rsidRDefault="00A672A3" w:rsidP="00707DBA">
      <w:pPr>
        <w:spacing w:line="240" w:lineRule="auto"/>
        <w:rPr>
          <w:rFonts w:asciiTheme="minorBidi" w:hAnsiTheme="minorBidi"/>
        </w:rPr>
      </w:pPr>
    </w:p>
    <w:p w14:paraId="436F20B0" w14:textId="77777777" w:rsidR="00A672A3" w:rsidRPr="00A15AFC" w:rsidRDefault="00A672A3" w:rsidP="00707DBA">
      <w:pPr>
        <w:spacing w:line="240" w:lineRule="auto"/>
        <w:rPr>
          <w:rFonts w:asciiTheme="minorBidi" w:hAnsiTheme="minorBidi"/>
        </w:rPr>
      </w:pPr>
    </w:p>
    <w:p w14:paraId="25EBEE0C" w14:textId="77777777" w:rsidR="00A672A3" w:rsidRPr="00A15AFC" w:rsidRDefault="00A672A3" w:rsidP="00707DBA">
      <w:pPr>
        <w:spacing w:line="240" w:lineRule="auto"/>
        <w:rPr>
          <w:rFonts w:asciiTheme="minorBidi" w:hAnsiTheme="minorBidi"/>
        </w:rPr>
      </w:pPr>
    </w:p>
    <w:p w14:paraId="2CD419BA" w14:textId="7069ACA4" w:rsidR="00A672A3" w:rsidRDefault="00A672A3" w:rsidP="00707DBA">
      <w:pPr>
        <w:spacing w:line="240" w:lineRule="auto"/>
        <w:rPr>
          <w:rFonts w:asciiTheme="minorBidi" w:hAnsiTheme="minorBidi"/>
        </w:rPr>
      </w:pPr>
    </w:p>
    <w:p w14:paraId="2110F08A" w14:textId="77777777" w:rsidR="00E46CEE" w:rsidRPr="00A15AFC" w:rsidRDefault="00E46CEE" w:rsidP="00707DBA">
      <w:pPr>
        <w:spacing w:line="240" w:lineRule="auto"/>
        <w:rPr>
          <w:rFonts w:asciiTheme="minorBidi" w:hAnsiTheme="minorBidi"/>
        </w:rPr>
      </w:pPr>
    </w:p>
    <w:p w14:paraId="3FF1D021" w14:textId="77777777" w:rsidR="00A672A3" w:rsidRPr="00A15AFC" w:rsidRDefault="00A672A3" w:rsidP="00707DBA">
      <w:pPr>
        <w:spacing w:line="240" w:lineRule="auto"/>
        <w:rPr>
          <w:rFonts w:asciiTheme="minorBidi" w:hAnsiTheme="minorBidi"/>
        </w:rPr>
      </w:pPr>
    </w:p>
    <w:p w14:paraId="4D4FD2D7" w14:textId="3ACA5E60" w:rsidR="00A672A3" w:rsidRPr="00A15AFC" w:rsidRDefault="000C22E9" w:rsidP="00A672A3">
      <w:pPr>
        <w:spacing w:line="240" w:lineRule="auto"/>
        <w:rPr>
          <w:rFonts w:asciiTheme="minorBidi" w:hAnsiTheme="minorBidi"/>
          <w:b/>
          <w:bCs/>
        </w:rPr>
      </w:pPr>
      <w:r w:rsidRPr="00A15AFC">
        <w:rPr>
          <w:rFonts w:asciiTheme="minorBidi" w:hAnsiTheme="minorBidi"/>
          <w:b/>
          <w:bCs/>
        </w:rPr>
        <w:lastRenderedPageBreak/>
        <w:t>Notes:</w:t>
      </w:r>
    </w:p>
    <w:p w14:paraId="1081C5AB" w14:textId="77777777" w:rsidR="00E46CEE" w:rsidRPr="009B7836" w:rsidRDefault="00E46CEE" w:rsidP="00E46CEE">
      <w:pPr>
        <w:spacing w:line="240" w:lineRule="auto"/>
        <w:rPr>
          <w:rFonts w:asciiTheme="minorBidi" w:hAnsiTheme="minorBidi"/>
          <w:b/>
        </w:rPr>
      </w:pPr>
      <w:r w:rsidRPr="009B7836">
        <w:rPr>
          <w:rFonts w:asciiTheme="minorBidi" w:hAnsiTheme="minorBidi"/>
          <w:b/>
        </w:rPr>
        <w:t>12. COMPLIANCE ITEMS (CRITICAL)</w:t>
      </w:r>
    </w:p>
    <w:p w14:paraId="5D88D948" w14:textId="77777777" w:rsidR="00E46CEE" w:rsidRPr="009B7836" w:rsidRDefault="00E46CEE" w:rsidP="00E46CEE">
      <w:pPr>
        <w:spacing w:line="240" w:lineRule="auto"/>
        <w:rPr>
          <w:rFonts w:asciiTheme="minorBidi" w:hAnsiTheme="minorBidi"/>
        </w:rPr>
      </w:pPr>
      <w:r>
        <w:rPr>
          <w:rFonts w:asciiTheme="minorBidi" w:hAnsiTheme="minorBidi"/>
        </w:rPr>
        <w:t xml:space="preserve">  </w:t>
      </w:r>
      <w:r w:rsidRPr="009B7836">
        <w:rPr>
          <w:rFonts w:asciiTheme="minorBidi" w:hAnsiTheme="minorBidi"/>
        </w:rPr>
        <w:t>Tick what is PROVIDED:</w:t>
      </w:r>
    </w:p>
    <w:p w14:paraId="660486C8" w14:textId="77777777" w:rsidR="00E46CEE" w:rsidRPr="009B7836" w:rsidRDefault="00E46CEE" w:rsidP="00E46CEE">
      <w:pPr>
        <w:spacing w:line="240" w:lineRule="auto"/>
        <w:rPr>
          <w:rFonts w:asciiTheme="minorBidi" w:hAnsiTheme="minorBidi"/>
        </w:rPr>
      </w:pPr>
      <w:r>
        <w:rPr>
          <w:rFonts w:asciiTheme="minorBidi" w:hAnsiTheme="minorBidi"/>
        </w:rPr>
        <w:t xml:space="preserve">   </w:t>
      </w:r>
      <w:r w:rsidRPr="009B7836">
        <w:rPr>
          <w:rFonts w:asciiTheme="minorBidi" w:hAnsiTheme="minorBidi"/>
        </w:rPr>
        <w:t>•</w:t>
      </w:r>
      <w:r>
        <w:rPr>
          <w:rFonts w:asciiTheme="minorBidi" w:hAnsiTheme="minorBidi"/>
        </w:rPr>
        <w:t xml:space="preserve"> </w:t>
      </w:r>
      <w:r w:rsidRPr="009B7836">
        <w:rPr>
          <w:rFonts w:asciiTheme="minorBidi" w:hAnsiTheme="minorBidi"/>
        </w:rPr>
        <w:t>Gas Certificate</w:t>
      </w:r>
      <w:r>
        <w:rPr>
          <w:rFonts w:asciiTheme="minorBidi" w:hAnsiTheme="minorBidi"/>
        </w:rPr>
        <w:t xml:space="preserve"> </w:t>
      </w:r>
      <w:r w:rsidRPr="009B7836">
        <w:rPr>
          <w:rFonts w:ascii="Segoe UI Symbol" w:hAnsi="Segoe UI Symbol" w:cs="Segoe UI Symbol"/>
        </w:rPr>
        <w:t>☐</w:t>
      </w:r>
    </w:p>
    <w:p w14:paraId="56B38883" w14:textId="77777777" w:rsidR="00E46CEE" w:rsidRPr="009B7836" w:rsidRDefault="00E46CEE" w:rsidP="00E46CEE">
      <w:pPr>
        <w:spacing w:line="240" w:lineRule="auto"/>
        <w:rPr>
          <w:rFonts w:asciiTheme="minorBidi" w:hAnsiTheme="minorBidi"/>
        </w:rPr>
      </w:pPr>
      <w:r>
        <w:rPr>
          <w:rFonts w:asciiTheme="minorBidi" w:hAnsiTheme="minorBidi"/>
        </w:rPr>
        <w:t xml:space="preserve">   </w:t>
      </w:r>
      <w:r w:rsidRPr="009B7836">
        <w:rPr>
          <w:rFonts w:asciiTheme="minorBidi" w:hAnsiTheme="minorBidi"/>
        </w:rPr>
        <w:t>•</w:t>
      </w:r>
      <w:r>
        <w:rPr>
          <w:rFonts w:asciiTheme="minorBidi" w:hAnsiTheme="minorBidi"/>
        </w:rPr>
        <w:t xml:space="preserve"> </w:t>
      </w:r>
      <w:r w:rsidRPr="009B7836">
        <w:rPr>
          <w:rFonts w:asciiTheme="minorBidi" w:hAnsiTheme="minorBidi"/>
        </w:rPr>
        <w:t>EICR</w:t>
      </w:r>
      <w:r>
        <w:rPr>
          <w:rFonts w:asciiTheme="minorBidi" w:hAnsiTheme="minorBidi"/>
        </w:rPr>
        <w:t xml:space="preserve"> </w:t>
      </w:r>
      <w:r w:rsidRPr="009B7836">
        <w:rPr>
          <w:rFonts w:ascii="Segoe UI Symbol" w:hAnsi="Segoe UI Symbol" w:cs="Segoe UI Symbol"/>
        </w:rPr>
        <w:t>☐</w:t>
      </w:r>
    </w:p>
    <w:p w14:paraId="4088EBF9" w14:textId="77777777" w:rsidR="00E46CEE" w:rsidRPr="009B7836" w:rsidRDefault="00E46CEE" w:rsidP="00E46CEE">
      <w:pPr>
        <w:spacing w:line="240" w:lineRule="auto"/>
        <w:rPr>
          <w:rFonts w:asciiTheme="minorBidi" w:hAnsiTheme="minorBidi"/>
        </w:rPr>
      </w:pPr>
      <w:r>
        <w:rPr>
          <w:rFonts w:asciiTheme="minorBidi" w:hAnsiTheme="minorBidi"/>
        </w:rPr>
        <w:t xml:space="preserve">   </w:t>
      </w:r>
      <w:r w:rsidRPr="009B7836">
        <w:rPr>
          <w:rFonts w:asciiTheme="minorBidi" w:hAnsiTheme="minorBidi"/>
        </w:rPr>
        <w:t>•</w:t>
      </w:r>
      <w:r>
        <w:rPr>
          <w:rFonts w:asciiTheme="minorBidi" w:hAnsiTheme="minorBidi"/>
        </w:rPr>
        <w:t xml:space="preserve">  </w:t>
      </w:r>
      <w:r w:rsidRPr="009B7836">
        <w:rPr>
          <w:rFonts w:asciiTheme="minorBidi" w:hAnsiTheme="minorBidi"/>
        </w:rPr>
        <w:t>Fire Alarm Certificate</w:t>
      </w:r>
      <w:r>
        <w:rPr>
          <w:rFonts w:asciiTheme="minorBidi" w:hAnsiTheme="minorBidi"/>
        </w:rPr>
        <w:t xml:space="preserve"> </w:t>
      </w:r>
      <w:r w:rsidRPr="009B7836">
        <w:rPr>
          <w:rFonts w:ascii="Segoe UI Symbol" w:hAnsi="Segoe UI Symbol" w:cs="Segoe UI Symbol"/>
        </w:rPr>
        <w:t>☐</w:t>
      </w:r>
    </w:p>
    <w:p w14:paraId="5FD175E3" w14:textId="77777777" w:rsidR="00E46CEE" w:rsidRPr="009B7836" w:rsidRDefault="00E46CEE" w:rsidP="00E46CEE">
      <w:pPr>
        <w:spacing w:line="240" w:lineRule="auto"/>
        <w:rPr>
          <w:rFonts w:asciiTheme="minorBidi" w:hAnsiTheme="minorBidi"/>
        </w:rPr>
      </w:pPr>
      <w:r>
        <w:rPr>
          <w:rFonts w:asciiTheme="minorBidi" w:hAnsiTheme="minorBidi"/>
        </w:rPr>
        <w:t xml:space="preserve">   </w:t>
      </w:r>
      <w:r w:rsidRPr="009B7836">
        <w:rPr>
          <w:rFonts w:asciiTheme="minorBidi" w:hAnsiTheme="minorBidi"/>
        </w:rPr>
        <w:t>•</w:t>
      </w:r>
      <w:r>
        <w:rPr>
          <w:rFonts w:asciiTheme="minorBidi" w:hAnsiTheme="minorBidi"/>
        </w:rPr>
        <w:t xml:space="preserve">  </w:t>
      </w:r>
      <w:r w:rsidRPr="009B7836">
        <w:rPr>
          <w:rFonts w:asciiTheme="minorBidi" w:hAnsiTheme="minorBidi"/>
        </w:rPr>
        <w:t>Emergency Lighting</w:t>
      </w:r>
      <w:r>
        <w:rPr>
          <w:rFonts w:asciiTheme="minorBidi" w:hAnsiTheme="minorBidi"/>
        </w:rPr>
        <w:t xml:space="preserve"> </w:t>
      </w:r>
      <w:r w:rsidRPr="009B7836">
        <w:rPr>
          <w:rFonts w:ascii="Segoe UI Symbol" w:hAnsi="Segoe UI Symbol" w:cs="Segoe UI Symbol"/>
        </w:rPr>
        <w:t>☐</w:t>
      </w:r>
    </w:p>
    <w:p w14:paraId="01A47BC8" w14:textId="77777777" w:rsidR="00E46CEE" w:rsidRPr="009B7836" w:rsidRDefault="00E46CEE" w:rsidP="00E46CEE">
      <w:pPr>
        <w:spacing w:line="240" w:lineRule="auto"/>
        <w:rPr>
          <w:rFonts w:asciiTheme="minorBidi" w:hAnsiTheme="minorBidi"/>
        </w:rPr>
      </w:pPr>
      <w:r>
        <w:rPr>
          <w:rFonts w:asciiTheme="minorBidi" w:hAnsiTheme="minorBidi"/>
        </w:rPr>
        <w:t xml:space="preserve">   </w:t>
      </w:r>
      <w:r w:rsidRPr="009B7836">
        <w:rPr>
          <w:rFonts w:asciiTheme="minorBidi" w:hAnsiTheme="minorBidi"/>
        </w:rPr>
        <w:t>•</w:t>
      </w:r>
      <w:r>
        <w:rPr>
          <w:rFonts w:asciiTheme="minorBidi" w:hAnsiTheme="minorBidi"/>
        </w:rPr>
        <w:t xml:space="preserve">  </w:t>
      </w:r>
      <w:r w:rsidRPr="009B7836">
        <w:rPr>
          <w:rFonts w:asciiTheme="minorBidi" w:hAnsiTheme="minorBidi"/>
        </w:rPr>
        <w:t>Fire Risk Assessment</w:t>
      </w:r>
      <w:r>
        <w:rPr>
          <w:rFonts w:asciiTheme="minorBidi" w:hAnsiTheme="minorBidi"/>
        </w:rPr>
        <w:t xml:space="preserve"> </w:t>
      </w:r>
      <w:r w:rsidRPr="009B7836">
        <w:rPr>
          <w:rFonts w:ascii="Segoe UI Symbol" w:hAnsi="Segoe UI Symbol" w:cs="Segoe UI Symbol"/>
        </w:rPr>
        <w:t>☐</w:t>
      </w:r>
    </w:p>
    <w:p w14:paraId="1E2D53DE" w14:textId="77777777" w:rsidR="00E46CEE" w:rsidRPr="009B7836" w:rsidRDefault="00E46CEE" w:rsidP="00E46CEE">
      <w:pPr>
        <w:spacing w:line="240" w:lineRule="auto"/>
        <w:rPr>
          <w:rFonts w:asciiTheme="minorBidi" w:hAnsiTheme="minorBidi"/>
        </w:rPr>
      </w:pPr>
      <w:r>
        <w:rPr>
          <w:rFonts w:asciiTheme="minorBidi" w:hAnsiTheme="minorBidi"/>
        </w:rPr>
        <w:t xml:space="preserve">   </w:t>
      </w:r>
      <w:r w:rsidRPr="009B7836">
        <w:rPr>
          <w:rFonts w:asciiTheme="minorBidi" w:hAnsiTheme="minorBidi"/>
        </w:rPr>
        <w:t>•</w:t>
      </w:r>
      <w:r>
        <w:rPr>
          <w:rFonts w:asciiTheme="minorBidi" w:hAnsiTheme="minorBidi"/>
        </w:rPr>
        <w:t xml:space="preserve">  </w:t>
      </w:r>
      <w:r w:rsidRPr="009B7836">
        <w:rPr>
          <w:rFonts w:asciiTheme="minorBidi" w:hAnsiTheme="minorBidi"/>
        </w:rPr>
        <w:t>EPC</w:t>
      </w:r>
      <w:r>
        <w:rPr>
          <w:rFonts w:asciiTheme="minorBidi" w:hAnsiTheme="minorBidi"/>
        </w:rPr>
        <w:t xml:space="preserve"> </w:t>
      </w:r>
      <w:r w:rsidRPr="009B7836">
        <w:rPr>
          <w:rFonts w:ascii="Segoe UI Symbol" w:hAnsi="Segoe UI Symbol" w:cs="Segoe UI Symbol"/>
        </w:rPr>
        <w:t>☐</w:t>
      </w:r>
    </w:p>
    <w:p w14:paraId="38096341" w14:textId="4BF72592" w:rsidR="00A672A3" w:rsidRPr="00A15AFC" w:rsidRDefault="00A672A3" w:rsidP="00E46CEE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>______________________________________________________________________</w:t>
      </w:r>
    </w:p>
    <w:p w14:paraId="24E63B7F" w14:textId="77777777" w:rsidR="00D94BAA" w:rsidRPr="00A15AFC" w:rsidRDefault="000C22E9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  <w:b/>
        </w:rPr>
        <w:t>13. EXTERNAL</w:t>
      </w:r>
    </w:p>
    <w:p w14:paraId="2F853ACC" w14:textId="4FC5C53E" w:rsidR="00D94BAA" w:rsidRPr="00A15AFC" w:rsidRDefault="00A672A3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Garden condition: </w:t>
      </w:r>
      <w:r w:rsidR="0055392F">
        <w:rPr>
          <w:rFonts w:asciiTheme="minorBidi" w:hAnsiTheme="minorBidi"/>
          <w:b/>
          <w:bCs/>
        </w:rPr>
        <w:t>Rear garden to clear</w:t>
      </w:r>
    </w:p>
    <w:p w14:paraId="252D7EC6" w14:textId="1955FAD8" w:rsidR="00D94BAA" w:rsidRPr="00A15AFC" w:rsidRDefault="00A672A3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Waste / rubbish: </w:t>
      </w:r>
      <w:r w:rsidR="0055392F">
        <w:rPr>
          <w:rFonts w:asciiTheme="minorBidi" w:hAnsiTheme="minorBidi"/>
          <w:b/>
          <w:bCs/>
        </w:rPr>
        <w:t>Rear garden</w:t>
      </w:r>
    </w:p>
    <w:p w14:paraId="5D654386" w14:textId="62BC8560" w:rsidR="00D94BAA" w:rsidRPr="00A15AFC" w:rsidRDefault="00A672A3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Damage outside: </w:t>
      </w:r>
      <w:r w:rsidR="0055392F">
        <w:rPr>
          <w:rFonts w:asciiTheme="minorBidi" w:hAnsiTheme="minorBidi"/>
          <w:b/>
          <w:bCs/>
        </w:rPr>
        <w:t>To front door</w:t>
      </w:r>
    </w:p>
    <w:p w14:paraId="49E607AA" w14:textId="636920AD" w:rsidR="00A672A3" w:rsidRPr="00A15AFC" w:rsidRDefault="00A672A3" w:rsidP="00A672A3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>______________________________________________________________________</w:t>
      </w:r>
    </w:p>
    <w:p w14:paraId="10DC6478" w14:textId="77777777" w:rsidR="00D94BAA" w:rsidRPr="00A15AFC" w:rsidRDefault="000C22E9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  <w:b/>
        </w:rPr>
        <w:t>14. PHOTOS / VIDEO</w:t>
      </w:r>
    </w:p>
    <w:p w14:paraId="7206FB93" w14:textId="3579AFCB" w:rsidR="00D94BAA" w:rsidRPr="00A15AFC" w:rsidRDefault="00452147" w:rsidP="00707DBA">
      <w:pPr>
        <w:spacing w:line="240" w:lineRule="auto"/>
        <w:rPr>
          <w:rFonts w:asciiTheme="minorBidi" w:hAnsiTheme="minorBidi"/>
        </w:rPr>
      </w:pPr>
      <w:r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Full video walkthrough done? (Y/N): </w:t>
      </w:r>
      <w:r w:rsidR="00F46866" w:rsidRPr="00A15AFC">
        <w:rPr>
          <w:rFonts w:asciiTheme="minorBidi" w:hAnsiTheme="minorBidi"/>
        </w:rPr>
        <w:t xml:space="preserve"> </w:t>
      </w:r>
      <w:r w:rsidR="00F46866" w:rsidRPr="00DC13D6">
        <w:rPr>
          <w:rFonts w:asciiTheme="minorBidi" w:hAnsiTheme="minorBidi"/>
          <w:b/>
          <w:bCs/>
        </w:rPr>
        <w:t>Y</w:t>
      </w:r>
    </w:p>
    <w:p w14:paraId="10EE2826" w14:textId="0E3CE69E" w:rsidR="00D94BAA" w:rsidRPr="00A15AFC" w:rsidRDefault="00452147" w:rsidP="00707DBA">
      <w:pPr>
        <w:spacing w:line="240" w:lineRule="auto"/>
        <w:rPr>
          <w:rFonts w:asciiTheme="minorBidi" w:hAnsiTheme="minorBidi"/>
        </w:rPr>
      </w:pPr>
      <w:r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Photos taken? (Y/N): </w:t>
      </w:r>
      <w:r w:rsidR="00F46866" w:rsidRPr="00A15AFC">
        <w:rPr>
          <w:rFonts w:asciiTheme="minorBidi" w:hAnsiTheme="minorBidi"/>
        </w:rPr>
        <w:t xml:space="preserve"> </w:t>
      </w:r>
      <w:r w:rsidR="00F46866" w:rsidRPr="00DC13D6">
        <w:rPr>
          <w:rFonts w:asciiTheme="minorBidi" w:hAnsiTheme="minorBidi"/>
          <w:b/>
          <w:bCs/>
        </w:rPr>
        <w:t>Y</w:t>
      </w:r>
    </w:p>
    <w:p w14:paraId="3AD1FDA0" w14:textId="53176BB5" w:rsidR="00A672A3" w:rsidRPr="00A15AFC" w:rsidRDefault="00A672A3" w:rsidP="00A672A3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>______________________________________________________________________</w:t>
      </w:r>
    </w:p>
    <w:p w14:paraId="1B86E318" w14:textId="77777777" w:rsidR="00D94BAA" w:rsidRPr="00A15AFC" w:rsidRDefault="000C22E9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  <w:b/>
        </w:rPr>
        <w:t>15. INITIAL DILAPS VIEW</w:t>
      </w:r>
    </w:p>
    <w:p w14:paraId="20C2C66B" w14:textId="185AEB8F" w:rsidR="00D94BAA" w:rsidRPr="00A15AFC" w:rsidRDefault="00452147" w:rsidP="00707DBA">
      <w:pPr>
        <w:spacing w:line="240" w:lineRule="auto"/>
        <w:rPr>
          <w:rFonts w:asciiTheme="minorBidi" w:hAnsiTheme="minorBidi"/>
        </w:rPr>
      </w:pPr>
      <w:r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Estimated cost range: </w:t>
      </w:r>
    </w:p>
    <w:p w14:paraId="6B42C146" w14:textId="4CE8628C" w:rsidR="00D94BAA" w:rsidRDefault="00452147" w:rsidP="00707DBA">
      <w:pPr>
        <w:spacing w:line="240" w:lineRule="auto"/>
        <w:rPr>
          <w:rFonts w:asciiTheme="minorBidi" w:hAnsiTheme="minorBidi"/>
        </w:rPr>
      </w:pPr>
      <w:r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Immediate works required: </w:t>
      </w:r>
      <w:r w:rsidR="00F46866" w:rsidRPr="00A15AFC">
        <w:rPr>
          <w:rFonts w:asciiTheme="minorBidi" w:hAnsiTheme="minorBidi"/>
        </w:rPr>
        <w:t xml:space="preserve"> </w:t>
      </w:r>
    </w:p>
    <w:p w14:paraId="2538F4AC" w14:textId="150F224F" w:rsidR="00D83942" w:rsidRDefault="00D83942" w:rsidP="00707DBA">
      <w:pPr>
        <w:spacing w:line="240" w:lineRule="auto"/>
        <w:rPr>
          <w:rFonts w:asciiTheme="minorBidi" w:hAnsiTheme="minorBidi"/>
        </w:rPr>
      </w:pPr>
    </w:p>
    <w:p w14:paraId="78814E73" w14:textId="6020CC45" w:rsidR="00D83942" w:rsidRPr="00452147" w:rsidRDefault="00D83942" w:rsidP="00452147">
      <w:pPr>
        <w:spacing w:line="240" w:lineRule="auto"/>
        <w:rPr>
          <w:rFonts w:asciiTheme="minorBidi" w:hAnsiTheme="minorBidi"/>
          <w:b/>
          <w:bCs/>
          <w:sz w:val="24"/>
          <w:szCs w:val="24"/>
        </w:rPr>
      </w:pPr>
      <w:r w:rsidRPr="00D83942">
        <w:rPr>
          <w:rFonts w:asciiTheme="minorBidi" w:hAnsiTheme="minorBidi"/>
          <w:b/>
          <w:bCs/>
          <w:sz w:val="24"/>
          <w:szCs w:val="24"/>
        </w:rPr>
        <w:t xml:space="preserve">METER READINGS </w:t>
      </w:r>
    </w:p>
    <w:p w14:paraId="3615127D" w14:textId="257D7F87" w:rsidR="00D83942" w:rsidRDefault="00D83942" w:rsidP="001E7279">
      <w:pPr>
        <w:spacing w:line="240" w:lineRule="auto"/>
        <w:rPr>
          <w:rFonts w:asciiTheme="minorBidi" w:hAnsiTheme="minorBidi"/>
          <w:b/>
          <w:bCs/>
        </w:rPr>
      </w:pPr>
      <w:r w:rsidRPr="00D83942">
        <w:rPr>
          <w:rFonts w:asciiTheme="minorBidi" w:hAnsiTheme="minorBidi"/>
          <w:b/>
          <w:bCs/>
        </w:rPr>
        <w:t>Elec</w:t>
      </w:r>
      <w:r w:rsidR="001E7279">
        <w:rPr>
          <w:rFonts w:asciiTheme="minorBidi" w:hAnsiTheme="minorBidi"/>
          <w:b/>
          <w:bCs/>
        </w:rPr>
        <w:t xml:space="preserve">: </w:t>
      </w:r>
      <w:r>
        <w:rPr>
          <w:rFonts w:asciiTheme="minorBidi" w:hAnsiTheme="minorBidi"/>
          <w:b/>
          <w:bCs/>
        </w:rPr>
        <w:t>1.42.     01705kwh</w:t>
      </w:r>
      <w:r w:rsidR="001E7279">
        <w:rPr>
          <w:rFonts w:asciiTheme="minorBidi" w:hAnsiTheme="minorBidi"/>
          <w:b/>
          <w:bCs/>
        </w:rPr>
        <w:t xml:space="preserve">                          </w:t>
      </w:r>
      <w:r w:rsidR="001E7279">
        <w:rPr>
          <w:rFonts w:asciiTheme="minorBidi" w:hAnsiTheme="minorBidi"/>
          <w:b/>
          <w:bCs/>
        </w:rPr>
        <w:t>Gas</w:t>
      </w:r>
      <w:r w:rsidR="001E7279">
        <w:rPr>
          <w:rFonts w:asciiTheme="minorBidi" w:hAnsiTheme="minorBidi"/>
          <w:b/>
          <w:bCs/>
        </w:rPr>
        <w:t>:</w:t>
      </w:r>
      <w:r w:rsidR="001E7279">
        <w:rPr>
          <w:rFonts w:asciiTheme="minorBidi" w:hAnsiTheme="minorBidi"/>
          <w:b/>
          <w:bCs/>
        </w:rPr>
        <w:t xml:space="preserve"> 42p.      12217kwh</w:t>
      </w:r>
      <w:bookmarkStart w:id="0" w:name="_GoBack"/>
      <w:bookmarkEnd w:id="0"/>
    </w:p>
    <w:sectPr w:rsidR="00D83942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0C22E9"/>
    <w:rsid w:val="001008AA"/>
    <w:rsid w:val="00141157"/>
    <w:rsid w:val="0015074B"/>
    <w:rsid w:val="00167044"/>
    <w:rsid w:val="001E7279"/>
    <w:rsid w:val="0029639D"/>
    <w:rsid w:val="00326F90"/>
    <w:rsid w:val="003F111A"/>
    <w:rsid w:val="00452147"/>
    <w:rsid w:val="00473F2A"/>
    <w:rsid w:val="0055392F"/>
    <w:rsid w:val="006F441B"/>
    <w:rsid w:val="00707DBA"/>
    <w:rsid w:val="009F2B2E"/>
    <w:rsid w:val="00A15AFC"/>
    <w:rsid w:val="00A672A3"/>
    <w:rsid w:val="00AA1D8D"/>
    <w:rsid w:val="00B47730"/>
    <w:rsid w:val="00C01FBF"/>
    <w:rsid w:val="00CB0664"/>
    <w:rsid w:val="00D83942"/>
    <w:rsid w:val="00D94BAA"/>
    <w:rsid w:val="00DC13D6"/>
    <w:rsid w:val="00E34AD7"/>
    <w:rsid w:val="00E46CEE"/>
    <w:rsid w:val="00F46866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A81944B"/>
  <w14:defaultImageDpi w14:val="300"/>
  <w15:docId w15:val="{D2280E64-5AF6-4D73-B872-12EB6447CE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042518A1-E8D8-44DC-91DA-ADC88AB796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443</Words>
  <Characters>2529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2967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hosein</cp:lastModifiedBy>
  <cp:revision>7</cp:revision>
  <dcterms:created xsi:type="dcterms:W3CDTF">2026-06-02T17:39:00Z</dcterms:created>
  <dcterms:modified xsi:type="dcterms:W3CDTF">2026-06-02T21:31:00Z</dcterms:modified>
  <cp:category/>
</cp:coreProperties>
</file>